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34BACA" w:rsidR="00BF7F06" w:rsidRPr="00A11D21" w:rsidRDefault="008C0CBE" w:rsidP="009E4AB7">
      <w:pPr>
        <w:rPr>
          <w:rFonts w:ascii="Calibri" w:hAnsi="Calibri" w:cs="Calibri"/>
          <w:b/>
          <w:bCs/>
        </w:rPr>
      </w:pPr>
      <w:r>
        <w:rPr>
          <w:rFonts w:ascii="Calibri" w:hAnsi="Calibri" w:cs="Calibri"/>
          <w:b/>
          <w:bCs/>
        </w:rPr>
        <w:t>Next Level</w:t>
      </w:r>
    </w:p>
    <w:p w14:paraId="2CDC2AFF" w14:textId="43F883A9" w:rsidR="007A6325" w:rsidRPr="00A11D21" w:rsidRDefault="00E82A1B" w:rsidP="009E4AB7">
      <w:pPr>
        <w:rPr>
          <w:rFonts w:ascii="Calibri" w:hAnsi="Calibri" w:cs="Calibri"/>
          <w:b/>
          <w:bCs/>
        </w:rPr>
      </w:pPr>
      <w:r>
        <w:rPr>
          <w:rFonts w:ascii="Calibri" w:hAnsi="Calibri" w:cs="Calibri"/>
          <w:b/>
          <w:bCs/>
        </w:rPr>
        <w:t>Blood Work</w:t>
      </w:r>
      <w:r w:rsidR="00092635">
        <w:rPr>
          <w:rFonts w:ascii="Calibri" w:hAnsi="Calibri" w:cs="Calibri"/>
          <w:b/>
          <w:bCs/>
        </w:rPr>
        <w:t xml:space="preserve"> (Part </w:t>
      </w:r>
      <w:r>
        <w:rPr>
          <w:rFonts w:ascii="Calibri" w:hAnsi="Calibri" w:cs="Calibri"/>
          <w:b/>
          <w:bCs/>
        </w:rPr>
        <w:t>3</w:t>
      </w:r>
      <w:r w:rsidR="00092635">
        <w:rPr>
          <w:rFonts w:ascii="Calibri" w:hAnsi="Calibri" w:cs="Calibri"/>
          <w:b/>
          <w:bCs/>
        </w:rPr>
        <w:t xml:space="preserve"> of </w:t>
      </w:r>
      <w:r w:rsidR="008C0CBE">
        <w:rPr>
          <w:rFonts w:ascii="Calibri" w:hAnsi="Calibri" w:cs="Calibri"/>
          <w:b/>
          <w:bCs/>
        </w:rPr>
        <w:t>6</w:t>
      </w:r>
      <w:r w:rsidR="00092635">
        <w:rPr>
          <w:rFonts w:ascii="Calibri" w:hAnsi="Calibri" w:cs="Calibri"/>
          <w:b/>
          <w:bCs/>
        </w:rPr>
        <w:t>)</w:t>
      </w:r>
    </w:p>
    <w:p w14:paraId="156A3DE0" w14:textId="5A5D0D46" w:rsidR="007A6325" w:rsidRPr="00A11D21" w:rsidRDefault="008C0CBE" w:rsidP="009E4AB7">
      <w:pPr>
        <w:rPr>
          <w:rFonts w:ascii="Calibri" w:hAnsi="Calibri" w:cs="Calibri"/>
          <w:b/>
          <w:bCs/>
        </w:rPr>
      </w:pPr>
      <w:r>
        <w:rPr>
          <w:rFonts w:ascii="Calibri" w:hAnsi="Calibri" w:cs="Calibri"/>
          <w:b/>
          <w:bCs/>
        </w:rPr>
        <w:t xml:space="preserve">Leviticus </w:t>
      </w:r>
      <w:r w:rsidR="00E82A1B">
        <w:rPr>
          <w:rFonts w:ascii="Calibri" w:hAnsi="Calibri" w:cs="Calibri"/>
          <w:b/>
          <w:bCs/>
        </w:rPr>
        <w:t>17:11</w:t>
      </w:r>
      <w:r w:rsidR="005B3057">
        <w:rPr>
          <w:rFonts w:ascii="Calibri" w:hAnsi="Calibri" w:cs="Calibri"/>
          <w:b/>
          <w:bCs/>
        </w:rPr>
        <w:t xml:space="preserve">; </w:t>
      </w:r>
      <w:r w:rsidR="00E82A1B">
        <w:rPr>
          <w:rFonts w:ascii="Calibri" w:hAnsi="Calibri" w:cs="Calibri"/>
          <w:b/>
          <w:bCs/>
        </w:rPr>
        <w:t>Romans 3:25; Hebrews 9:22</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F6A322D" w14:textId="3B36E496" w:rsidR="00E82A1B" w:rsidRPr="00E82A1B" w:rsidRDefault="00E82A1B" w:rsidP="00E82A1B">
      <w:pPr>
        <w:spacing w:line="276" w:lineRule="auto"/>
        <w:rPr>
          <w:rFonts w:ascii="Calibri" w:hAnsi="Calibri"/>
        </w:rPr>
      </w:pPr>
      <w:r w:rsidRPr="00E82A1B">
        <w:rPr>
          <w:rFonts w:ascii="Calibri" w:hAnsi="Calibri"/>
        </w:rPr>
        <w:t xml:space="preserve">A couple of years ago, I went to the doctor for a routine checkup. My physician poked around on me, looked me over, and asked me some questions. Then she said, “If we really want to see the state of your health, we need to do some blood work. We need to do a blood panel.” I said, “Please, not blood. I get squeamish when people start trying to draw blood out of my body. I don't like being touched by people I don't know. Please, no blood.” She said, “No, we really have to look at the blood to see the state of your health.” I actually did the blood test. When it came back, she gave me some counsel and some doctorly wisdom about some diet and changes to make to bring the different levels up. It really is fascinating what you can learn about a person by looking at their blood. </w:t>
      </w:r>
      <w:r w:rsidR="00BF475D">
        <w:rPr>
          <w:rFonts w:ascii="Calibri" w:hAnsi="Calibri"/>
        </w:rPr>
        <w:t>Blood tests don’t lie. They reveal the complete state of your health. If your blood is off, your whole body will be also.</w:t>
      </w:r>
    </w:p>
    <w:p w14:paraId="2813D8D1" w14:textId="77777777" w:rsidR="00E82A1B" w:rsidRPr="00E82A1B" w:rsidRDefault="00E82A1B" w:rsidP="00E82A1B">
      <w:pPr>
        <w:spacing w:line="276" w:lineRule="auto"/>
        <w:rPr>
          <w:rFonts w:ascii="Calibri" w:hAnsi="Calibri"/>
        </w:rPr>
      </w:pPr>
    </w:p>
    <w:p w14:paraId="1C719621" w14:textId="7CD9AA0D" w:rsidR="00E82A1B" w:rsidRPr="00E82A1B" w:rsidRDefault="00E82A1B" w:rsidP="00E82A1B">
      <w:pPr>
        <w:spacing w:line="276" w:lineRule="auto"/>
        <w:rPr>
          <w:rFonts w:ascii="Calibri" w:hAnsi="Calibri"/>
        </w:rPr>
      </w:pPr>
      <w:r w:rsidRPr="00E82A1B">
        <w:rPr>
          <w:rFonts w:ascii="Calibri" w:hAnsi="Calibri"/>
        </w:rPr>
        <w:t xml:space="preserve">Spiritually speaking, blood has a lot to do with the Christian faith. I want to talk to you about something today that you probably haven't heard a lot about, but something that we need to be </w:t>
      </w:r>
      <w:r w:rsidR="00BF475D">
        <w:rPr>
          <w:rFonts w:ascii="Calibri" w:hAnsi="Calibri"/>
        </w:rPr>
        <w:t>discussing</w:t>
      </w:r>
      <w:r w:rsidRPr="00E82A1B">
        <w:rPr>
          <w:rFonts w:ascii="Calibri" w:hAnsi="Calibri"/>
        </w:rPr>
        <w:t xml:space="preserve"> more in the church. That's not our blood, but it is the blood of Jesus Christ. The blood of Christ has so many ramifications. It has so many applications. As I was studying for this message, I really struggled because there were so many verses in the Bible about blood. I was like, “Lord, which ones am I going to talk about?” because there are so many. We could come at this thing from so many different angles. </w:t>
      </w:r>
    </w:p>
    <w:p w14:paraId="4C993F69" w14:textId="77777777" w:rsidR="00E82A1B" w:rsidRPr="00E82A1B" w:rsidRDefault="00E82A1B" w:rsidP="00E82A1B">
      <w:pPr>
        <w:spacing w:line="276" w:lineRule="auto"/>
        <w:rPr>
          <w:rFonts w:ascii="Calibri" w:hAnsi="Calibri"/>
        </w:rPr>
      </w:pPr>
    </w:p>
    <w:p w14:paraId="2E228DAA" w14:textId="1DFE7D39" w:rsidR="00E82A1B" w:rsidRPr="00E82A1B" w:rsidRDefault="00E82A1B" w:rsidP="00E82A1B">
      <w:pPr>
        <w:spacing w:line="276" w:lineRule="auto"/>
        <w:rPr>
          <w:rFonts w:ascii="Calibri" w:hAnsi="Calibri"/>
        </w:rPr>
      </w:pPr>
      <w:r w:rsidRPr="00E82A1B">
        <w:rPr>
          <w:rFonts w:ascii="Calibri" w:hAnsi="Calibri"/>
        </w:rPr>
        <w:t>I want us to talk today about the power of the blood. I've titled the message “Blood Work</w:t>
      </w:r>
      <w:r w:rsidR="00D3782F">
        <w:rPr>
          <w:rFonts w:ascii="Calibri" w:hAnsi="Calibri"/>
        </w:rPr>
        <w:t>,</w:t>
      </w:r>
      <w:r w:rsidRPr="00E82A1B">
        <w:rPr>
          <w:rFonts w:ascii="Calibri" w:hAnsi="Calibri"/>
        </w:rPr>
        <w:t xml:space="preserve">” because it's in and through the blood that God works through our lives. </w:t>
      </w:r>
    </w:p>
    <w:p w14:paraId="7EA18985" w14:textId="77777777" w:rsidR="00E82A1B" w:rsidRPr="00E82A1B" w:rsidRDefault="00E82A1B" w:rsidP="00E82A1B">
      <w:pPr>
        <w:spacing w:line="276" w:lineRule="auto"/>
        <w:rPr>
          <w:rFonts w:ascii="Calibri" w:hAnsi="Calibri"/>
        </w:rPr>
      </w:pPr>
    </w:p>
    <w:p w14:paraId="1625C08F" w14:textId="77777777" w:rsidR="00E82A1B" w:rsidRPr="00E82A1B" w:rsidRDefault="00E82A1B" w:rsidP="00E82A1B">
      <w:pPr>
        <w:spacing w:line="276" w:lineRule="auto"/>
        <w:rPr>
          <w:rFonts w:ascii="Calibri" w:hAnsi="Calibri"/>
        </w:rPr>
      </w:pPr>
      <w:r w:rsidRPr="00E82A1B">
        <w:rPr>
          <w:rFonts w:ascii="Calibri" w:hAnsi="Calibri"/>
        </w:rPr>
        <w:t xml:space="preserve">Moses wrote these words under the inspiration of the Holy Spirit: </w:t>
      </w:r>
    </w:p>
    <w:p w14:paraId="4158F090" w14:textId="77777777" w:rsidR="00E82A1B" w:rsidRPr="00E82A1B" w:rsidRDefault="00E82A1B" w:rsidP="00E82A1B">
      <w:pPr>
        <w:spacing w:line="276" w:lineRule="auto"/>
        <w:rPr>
          <w:rFonts w:ascii="Calibri" w:hAnsi="Calibri"/>
        </w:rPr>
      </w:pPr>
    </w:p>
    <w:p w14:paraId="0C118A26" w14:textId="77777777" w:rsidR="00E82A1B" w:rsidRPr="00E82A1B" w:rsidRDefault="00E82A1B" w:rsidP="00E82A1B">
      <w:pPr>
        <w:spacing w:line="276" w:lineRule="auto"/>
        <w:rPr>
          <w:rFonts w:ascii="Calibri" w:hAnsi="Calibri"/>
        </w:rPr>
      </w:pPr>
      <w:r w:rsidRPr="00E82A1B">
        <w:rPr>
          <w:rFonts w:ascii="Calibri" w:hAnsi="Calibri"/>
        </w:rPr>
        <w:t>“Life is in the blood, and I have given you the blood of animals to sacrifice in place of your own” (Leviticus 17:11).</w:t>
      </w:r>
    </w:p>
    <w:p w14:paraId="17ED925F" w14:textId="77777777" w:rsidR="00E82A1B" w:rsidRPr="00E82A1B" w:rsidRDefault="00E82A1B" w:rsidP="00E82A1B">
      <w:pPr>
        <w:spacing w:line="276" w:lineRule="auto"/>
        <w:rPr>
          <w:rFonts w:ascii="Calibri" w:hAnsi="Calibri"/>
          <w:b/>
          <w:bCs/>
        </w:rPr>
      </w:pPr>
    </w:p>
    <w:p w14:paraId="101513B1" w14:textId="77777777" w:rsidR="00E82A1B" w:rsidRPr="00E82A1B" w:rsidRDefault="00E82A1B" w:rsidP="00E82A1B">
      <w:pPr>
        <w:spacing w:line="276" w:lineRule="auto"/>
        <w:rPr>
          <w:rFonts w:ascii="Calibri" w:hAnsi="Calibri"/>
        </w:rPr>
      </w:pPr>
      <w:r w:rsidRPr="00E82A1B">
        <w:rPr>
          <w:rFonts w:ascii="Calibri" w:hAnsi="Calibri"/>
        </w:rPr>
        <w:t xml:space="preserve">In the earliest of times, blood sacrifice redeemed people. In the Garden of Eden, at the beginning of time, there was sin and God sent a sacrifice, blood atonement. An animal was sacrificed so that Adam and Eve could be put back in right standing with God. </w:t>
      </w:r>
    </w:p>
    <w:p w14:paraId="13A1243A" w14:textId="77777777" w:rsidR="00E82A1B" w:rsidRPr="00E82A1B" w:rsidRDefault="00E82A1B" w:rsidP="00E82A1B">
      <w:pPr>
        <w:spacing w:line="276" w:lineRule="auto"/>
        <w:rPr>
          <w:rFonts w:ascii="Calibri" w:hAnsi="Calibri"/>
        </w:rPr>
      </w:pPr>
    </w:p>
    <w:p w14:paraId="27F77E05" w14:textId="77777777" w:rsidR="00E82A1B" w:rsidRPr="00E82A1B" w:rsidRDefault="00E82A1B" w:rsidP="00E82A1B">
      <w:pPr>
        <w:spacing w:line="276" w:lineRule="auto"/>
        <w:rPr>
          <w:rFonts w:ascii="Calibri" w:hAnsi="Calibri"/>
        </w:rPr>
      </w:pPr>
      <w:r w:rsidRPr="00E82A1B">
        <w:rPr>
          <w:rFonts w:ascii="Calibri" w:hAnsi="Calibri"/>
        </w:rPr>
        <w:t xml:space="preserve">When the temple was put together in the city of Jerusalem, animals were sacrificed. Blood sacrifice. Why? Because people needed to have their sins forgiven. </w:t>
      </w:r>
    </w:p>
    <w:p w14:paraId="5CAA3B17" w14:textId="77777777" w:rsidR="00E82A1B" w:rsidRPr="00E82A1B" w:rsidRDefault="00E82A1B" w:rsidP="00E82A1B">
      <w:pPr>
        <w:spacing w:line="276" w:lineRule="auto"/>
        <w:rPr>
          <w:rFonts w:ascii="Calibri" w:hAnsi="Calibri"/>
        </w:rPr>
      </w:pPr>
    </w:p>
    <w:p w14:paraId="09A9C0D1" w14:textId="4716C02C" w:rsidR="00E82A1B" w:rsidRPr="00E82A1B" w:rsidRDefault="00E82A1B" w:rsidP="00E82A1B">
      <w:pPr>
        <w:spacing w:line="276" w:lineRule="auto"/>
        <w:rPr>
          <w:rFonts w:ascii="Calibri" w:hAnsi="Calibri"/>
        </w:rPr>
      </w:pPr>
      <w:r w:rsidRPr="00E82A1B">
        <w:rPr>
          <w:rFonts w:ascii="Calibri" w:hAnsi="Calibri"/>
        </w:rPr>
        <w:t>There's something that's so profound and amazing here in Leviticus 17, because Moses wrote this several thousand years ago. But we didn't know until the 16</w:t>
      </w:r>
      <w:r w:rsidRPr="00E82A1B">
        <w:rPr>
          <w:rFonts w:ascii="Calibri" w:hAnsi="Calibri"/>
          <w:vertAlign w:val="superscript"/>
        </w:rPr>
        <w:t>th</w:t>
      </w:r>
      <w:r w:rsidRPr="00E82A1B">
        <w:rPr>
          <w:rFonts w:ascii="Calibri" w:hAnsi="Calibri"/>
        </w:rPr>
        <w:t xml:space="preserve"> century that blood was actually pumped through the body. It's only been in more recent times, the last couple hundred years that we really have come to understand the power of the blood. But Leviticus 17 say</w:t>
      </w:r>
      <w:r w:rsidR="00D3782F">
        <w:rPr>
          <w:rFonts w:ascii="Calibri" w:hAnsi="Calibri"/>
        </w:rPr>
        <w:t>s</w:t>
      </w:r>
      <w:r w:rsidRPr="00E82A1B">
        <w:rPr>
          <w:rFonts w:ascii="Calibri" w:hAnsi="Calibri"/>
        </w:rPr>
        <w:t xml:space="preserve">, “Life is in the blood.” </w:t>
      </w:r>
    </w:p>
    <w:p w14:paraId="5056D523" w14:textId="77777777" w:rsidR="00E82A1B" w:rsidRPr="00E82A1B" w:rsidRDefault="00E82A1B" w:rsidP="00E82A1B">
      <w:pPr>
        <w:spacing w:line="276" w:lineRule="auto"/>
        <w:rPr>
          <w:rFonts w:ascii="Calibri" w:hAnsi="Calibri"/>
        </w:rPr>
      </w:pPr>
    </w:p>
    <w:p w14:paraId="2E3B76EF" w14:textId="77777777" w:rsidR="00E82A1B" w:rsidRPr="00E82A1B" w:rsidRDefault="00E82A1B" w:rsidP="00E82A1B">
      <w:pPr>
        <w:spacing w:line="276" w:lineRule="auto"/>
        <w:rPr>
          <w:rFonts w:ascii="Calibri" w:hAnsi="Calibri"/>
        </w:rPr>
      </w:pPr>
      <w:r w:rsidRPr="00E82A1B">
        <w:rPr>
          <w:rFonts w:ascii="Calibri" w:hAnsi="Calibri"/>
          <w:b/>
          <w:bCs/>
        </w:rPr>
        <w:t xml:space="preserve">1. My Physical Life Is </w:t>
      </w:r>
      <w:proofErr w:type="gramStart"/>
      <w:r w:rsidRPr="00E82A1B">
        <w:rPr>
          <w:rFonts w:ascii="Calibri" w:hAnsi="Calibri"/>
          <w:b/>
          <w:bCs/>
        </w:rPr>
        <w:t>In</w:t>
      </w:r>
      <w:proofErr w:type="gramEnd"/>
      <w:r w:rsidRPr="00E82A1B">
        <w:rPr>
          <w:rFonts w:ascii="Calibri" w:hAnsi="Calibri"/>
          <w:b/>
          <w:bCs/>
        </w:rPr>
        <w:t xml:space="preserve"> The Blood</w:t>
      </w:r>
    </w:p>
    <w:p w14:paraId="3A4E72C9" w14:textId="77777777" w:rsidR="00E82A1B" w:rsidRPr="00E82A1B" w:rsidRDefault="00E82A1B" w:rsidP="00E82A1B">
      <w:pPr>
        <w:spacing w:line="276" w:lineRule="auto"/>
        <w:rPr>
          <w:rFonts w:ascii="Calibri" w:hAnsi="Calibri"/>
        </w:rPr>
      </w:pPr>
    </w:p>
    <w:p w14:paraId="6E965931" w14:textId="75DD4C5E" w:rsidR="00E82A1B" w:rsidRPr="00E82A1B" w:rsidRDefault="00D3782F" w:rsidP="00E82A1B">
      <w:pPr>
        <w:spacing w:line="276" w:lineRule="auto"/>
        <w:rPr>
          <w:rFonts w:ascii="Calibri" w:hAnsi="Calibri"/>
        </w:rPr>
      </w:pPr>
      <w:r>
        <w:rPr>
          <w:rFonts w:ascii="Calibri" w:hAnsi="Calibri"/>
        </w:rPr>
        <w:t>When</w:t>
      </w:r>
      <w:r w:rsidR="00E82A1B" w:rsidRPr="00E82A1B">
        <w:rPr>
          <w:rFonts w:ascii="Calibri" w:hAnsi="Calibri"/>
        </w:rPr>
        <w:t xml:space="preserve"> I had that blood panel, they looked at all the levels, the hormones, and all that stuff. It revealed the state of my life. Somebody didn't have to know me personally to know a lot about me by simply looking at </w:t>
      </w:r>
      <w:r w:rsidR="00BF475D">
        <w:rPr>
          <w:rFonts w:ascii="Calibri" w:hAnsi="Calibri"/>
        </w:rPr>
        <w:t>my</w:t>
      </w:r>
      <w:r w:rsidR="00E82A1B" w:rsidRPr="00E82A1B">
        <w:rPr>
          <w:rFonts w:ascii="Calibri" w:hAnsi="Calibri"/>
        </w:rPr>
        <w:t xml:space="preserve"> blood. Our physical health is revealed in and through the blood.</w:t>
      </w:r>
    </w:p>
    <w:p w14:paraId="18E89448" w14:textId="77777777" w:rsidR="00E82A1B" w:rsidRPr="00E82A1B" w:rsidRDefault="00E82A1B" w:rsidP="00E82A1B">
      <w:pPr>
        <w:spacing w:line="276" w:lineRule="auto"/>
        <w:rPr>
          <w:rFonts w:ascii="Calibri" w:hAnsi="Calibri"/>
        </w:rPr>
      </w:pPr>
    </w:p>
    <w:p w14:paraId="2D8D3BCA" w14:textId="77777777" w:rsidR="00E82A1B" w:rsidRPr="00E82A1B" w:rsidRDefault="00E82A1B" w:rsidP="00E82A1B">
      <w:pPr>
        <w:spacing w:line="276" w:lineRule="auto"/>
        <w:rPr>
          <w:rFonts w:ascii="Calibri" w:hAnsi="Calibri"/>
        </w:rPr>
      </w:pPr>
      <w:r w:rsidRPr="00E82A1B">
        <w:rPr>
          <w:rFonts w:ascii="Calibri" w:hAnsi="Calibri"/>
        </w:rPr>
        <w:t xml:space="preserve">Oxygen and food are distributed through the blood. Platelets help your body form clots when you skin your knee, and it keeps you from continuing to bleed. Red blood cells carry oxygen to the body and remove carbon dioxide from the body. White blood cells help fight infection in the body. Plasma is the protein in the blood that helps it clot. All of these different aspects of the blood work together so that we can have physical health. Leviticus says there is life that is in the blood. </w:t>
      </w:r>
    </w:p>
    <w:p w14:paraId="1E3B7F9D" w14:textId="77777777" w:rsidR="00E82A1B" w:rsidRPr="00E82A1B" w:rsidRDefault="00E82A1B" w:rsidP="00E82A1B">
      <w:pPr>
        <w:spacing w:line="276" w:lineRule="auto"/>
        <w:rPr>
          <w:rFonts w:ascii="Calibri" w:hAnsi="Calibri"/>
        </w:rPr>
      </w:pPr>
    </w:p>
    <w:p w14:paraId="6B9B6B98" w14:textId="77777777" w:rsidR="00E82A1B" w:rsidRPr="00E82A1B" w:rsidRDefault="00E82A1B" w:rsidP="00E82A1B">
      <w:pPr>
        <w:spacing w:line="276" w:lineRule="auto"/>
        <w:rPr>
          <w:rFonts w:ascii="Calibri" w:hAnsi="Calibri"/>
        </w:rPr>
      </w:pPr>
      <w:r w:rsidRPr="00E82A1B">
        <w:rPr>
          <w:rFonts w:ascii="Calibri" w:hAnsi="Calibri"/>
        </w:rPr>
        <w:t>“Life is in the blood” (Leviticus 17:11).</w:t>
      </w:r>
    </w:p>
    <w:p w14:paraId="447BA3F3" w14:textId="77777777" w:rsidR="00E82A1B" w:rsidRPr="00E82A1B" w:rsidRDefault="00E82A1B" w:rsidP="00E82A1B">
      <w:pPr>
        <w:spacing w:line="276" w:lineRule="auto"/>
        <w:rPr>
          <w:rFonts w:ascii="Calibri" w:hAnsi="Calibri"/>
        </w:rPr>
      </w:pPr>
    </w:p>
    <w:p w14:paraId="564D7353" w14:textId="77777777" w:rsidR="00E82A1B" w:rsidRPr="00E82A1B" w:rsidRDefault="00E82A1B" w:rsidP="00E82A1B">
      <w:pPr>
        <w:spacing w:line="276" w:lineRule="auto"/>
        <w:rPr>
          <w:rFonts w:ascii="Calibri" w:hAnsi="Calibri"/>
        </w:rPr>
      </w:pPr>
      <w:r w:rsidRPr="00E82A1B">
        <w:rPr>
          <w:rFonts w:ascii="Calibri" w:hAnsi="Calibri"/>
        </w:rPr>
        <w:t xml:space="preserve">Without the blood you have no physical life. But without the blood, you also have no spiritual life too. </w:t>
      </w:r>
    </w:p>
    <w:p w14:paraId="744E0D04" w14:textId="77777777" w:rsidR="00E82A1B" w:rsidRPr="00E82A1B" w:rsidRDefault="00E82A1B" w:rsidP="00E82A1B">
      <w:pPr>
        <w:spacing w:line="276" w:lineRule="auto"/>
        <w:rPr>
          <w:rFonts w:ascii="Calibri" w:hAnsi="Calibri"/>
        </w:rPr>
      </w:pPr>
    </w:p>
    <w:p w14:paraId="715658CC" w14:textId="77777777" w:rsidR="00E82A1B" w:rsidRPr="00E82A1B" w:rsidRDefault="00E82A1B" w:rsidP="00E82A1B">
      <w:pPr>
        <w:spacing w:line="276" w:lineRule="auto"/>
        <w:rPr>
          <w:rFonts w:ascii="Calibri" w:hAnsi="Calibri"/>
        </w:rPr>
      </w:pPr>
      <w:r w:rsidRPr="00E82A1B">
        <w:rPr>
          <w:rFonts w:ascii="Calibri" w:hAnsi="Calibri"/>
          <w:b/>
          <w:bCs/>
        </w:rPr>
        <w:t xml:space="preserve">2. My Spiritual Life Is </w:t>
      </w:r>
      <w:proofErr w:type="gramStart"/>
      <w:r w:rsidRPr="00E82A1B">
        <w:rPr>
          <w:rFonts w:ascii="Calibri" w:hAnsi="Calibri"/>
          <w:b/>
          <w:bCs/>
        </w:rPr>
        <w:t>In</w:t>
      </w:r>
      <w:proofErr w:type="gramEnd"/>
      <w:r w:rsidRPr="00E82A1B">
        <w:rPr>
          <w:rFonts w:ascii="Calibri" w:hAnsi="Calibri"/>
          <w:b/>
          <w:bCs/>
        </w:rPr>
        <w:t xml:space="preserve"> The Blood</w:t>
      </w:r>
    </w:p>
    <w:p w14:paraId="18997E2D" w14:textId="77777777" w:rsidR="00E82A1B" w:rsidRPr="00E82A1B" w:rsidRDefault="00E82A1B" w:rsidP="00E82A1B">
      <w:pPr>
        <w:spacing w:line="276" w:lineRule="auto"/>
        <w:rPr>
          <w:rFonts w:ascii="Calibri" w:hAnsi="Calibri"/>
          <w:i/>
          <w:iCs/>
        </w:rPr>
      </w:pPr>
    </w:p>
    <w:p w14:paraId="538A45C2" w14:textId="77777777" w:rsidR="00E82A1B" w:rsidRPr="00E82A1B" w:rsidRDefault="00E82A1B" w:rsidP="00E82A1B">
      <w:pPr>
        <w:spacing w:line="276" w:lineRule="auto"/>
        <w:rPr>
          <w:rFonts w:ascii="Calibri" w:hAnsi="Calibri"/>
        </w:rPr>
      </w:pPr>
      <w:r w:rsidRPr="00E82A1B">
        <w:rPr>
          <w:rFonts w:ascii="Calibri" w:hAnsi="Calibri"/>
        </w:rPr>
        <w:t>Moses was not just speaking of our physical life, although our physical life certainly is mentioned here. He was talking about our spiritual life. In fact, Jesus is to your spirit what the blood is to your body. We have to have the blood to have our spiritual life alive and connected with Christ.</w:t>
      </w:r>
    </w:p>
    <w:p w14:paraId="7AA31344" w14:textId="77777777" w:rsidR="00E82A1B" w:rsidRPr="00E82A1B" w:rsidRDefault="00E82A1B" w:rsidP="00E82A1B">
      <w:pPr>
        <w:spacing w:line="276" w:lineRule="auto"/>
        <w:rPr>
          <w:rFonts w:ascii="Calibri" w:hAnsi="Calibri"/>
        </w:rPr>
      </w:pPr>
    </w:p>
    <w:p w14:paraId="5D271834" w14:textId="77777777" w:rsidR="00E82A1B" w:rsidRPr="00E82A1B" w:rsidRDefault="00E82A1B" w:rsidP="00E82A1B">
      <w:pPr>
        <w:spacing w:line="276" w:lineRule="auto"/>
        <w:rPr>
          <w:rFonts w:ascii="Calibri" w:hAnsi="Calibri"/>
        </w:rPr>
      </w:pPr>
      <w:r w:rsidRPr="00E82A1B">
        <w:rPr>
          <w:rFonts w:ascii="Calibri" w:hAnsi="Calibri"/>
        </w:rPr>
        <w:t xml:space="preserve">“So Jesus said to them, ‘I assure you, unless you eat the flesh of the Son of Man and drink his blood, you do not have life in yourselves’” (John 6:53). </w:t>
      </w:r>
    </w:p>
    <w:p w14:paraId="3FD87083" w14:textId="77777777" w:rsidR="00E82A1B" w:rsidRPr="00E82A1B" w:rsidRDefault="00E82A1B" w:rsidP="00E82A1B">
      <w:pPr>
        <w:spacing w:line="276" w:lineRule="auto"/>
        <w:rPr>
          <w:rFonts w:ascii="Calibri" w:hAnsi="Calibri"/>
        </w:rPr>
      </w:pPr>
    </w:p>
    <w:p w14:paraId="6D612176" w14:textId="77777777" w:rsidR="00E82A1B" w:rsidRPr="00E82A1B" w:rsidRDefault="00E82A1B" w:rsidP="00E82A1B">
      <w:pPr>
        <w:spacing w:line="276" w:lineRule="auto"/>
        <w:rPr>
          <w:rFonts w:ascii="Calibri" w:hAnsi="Calibri"/>
        </w:rPr>
      </w:pPr>
      <w:r w:rsidRPr="00E82A1B">
        <w:rPr>
          <w:rFonts w:ascii="Calibri" w:hAnsi="Calibri"/>
        </w:rPr>
        <w:t xml:space="preserve">This was so offensive to a Jewish audience. Under the old covenant, the Jews were specifically instructed to never eat blood in the meat or they were never to drink blood. Only savage </w:t>
      </w:r>
      <w:r w:rsidRPr="00E82A1B">
        <w:rPr>
          <w:rFonts w:ascii="Calibri" w:hAnsi="Calibri"/>
        </w:rPr>
        <w:lastRenderedPageBreak/>
        <w:t>people, Gentile people did that kind of stuff. The Jews were completely terrified by that. That was so offensive. But when Jesus said, “You have to drink my blood and eat my flesh,” He didn't literally mean that we were to eat His body. He was speaking of coming into communion with Jesus by faith. That's why we take the Lord's Supper. That's why we drink the cup and eat the wafers. Those are not physically the body and the blood of Christ, but they represent the body and the blood of Christ. The reason that we take the elements is because it is a reflection of our faith and what we believe. This is what Jesus was talking about. He was talking about the power of His blood.</w:t>
      </w:r>
    </w:p>
    <w:p w14:paraId="424D9DD5" w14:textId="77777777" w:rsidR="00E82A1B" w:rsidRPr="00E82A1B" w:rsidRDefault="00E82A1B" w:rsidP="00E82A1B">
      <w:pPr>
        <w:spacing w:line="276" w:lineRule="auto"/>
        <w:rPr>
          <w:rFonts w:ascii="Calibri" w:hAnsi="Calibri"/>
        </w:rPr>
      </w:pPr>
    </w:p>
    <w:p w14:paraId="36ACD8DC" w14:textId="380301B2" w:rsidR="00E82A1B" w:rsidRPr="00E82A1B" w:rsidRDefault="00E82A1B" w:rsidP="00E82A1B">
      <w:pPr>
        <w:spacing w:line="276" w:lineRule="auto"/>
        <w:rPr>
          <w:rFonts w:ascii="Calibri" w:hAnsi="Calibri"/>
        </w:rPr>
      </w:pPr>
      <w:r w:rsidRPr="00E82A1B">
        <w:rPr>
          <w:rFonts w:ascii="Calibri" w:hAnsi="Calibri"/>
        </w:rPr>
        <w:t xml:space="preserve">Here are four things that </w:t>
      </w:r>
      <w:r w:rsidR="00D3782F">
        <w:rPr>
          <w:rFonts w:ascii="Calibri" w:hAnsi="Calibri"/>
        </w:rPr>
        <w:t xml:space="preserve">I </w:t>
      </w:r>
      <w:r w:rsidRPr="00E82A1B">
        <w:rPr>
          <w:rFonts w:ascii="Calibri" w:hAnsi="Calibri"/>
        </w:rPr>
        <w:t xml:space="preserve">want us to see that come through the blood. Four huge things. There is power in the blood of Jesus. The blood of Jesus is something that is so monumental and significant. </w:t>
      </w:r>
    </w:p>
    <w:p w14:paraId="200839A7" w14:textId="77777777" w:rsidR="00E82A1B" w:rsidRPr="00E82A1B" w:rsidRDefault="00E82A1B" w:rsidP="00E82A1B">
      <w:pPr>
        <w:spacing w:line="276" w:lineRule="auto"/>
        <w:rPr>
          <w:rFonts w:ascii="Calibri" w:hAnsi="Calibri"/>
        </w:rPr>
      </w:pPr>
    </w:p>
    <w:p w14:paraId="76988B50" w14:textId="77777777" w:rsidR="00E82A1B" w:rsidRPr="00E82A1B" w:rsidRDefault="00E82A1B" w:rsidP="00E82A1B">
      <w:pPr>
        <w:spacing w:line="276" w:lineRule="auto"/>
        <w:rPr>
          <w:rFonts w:ascii="Calibri" w:hAnsi="Calibri"/>
        </w:rPr>
      </w:pPr>
      <w:r w:rsidRPr="00E82A1B">
        <w:rPr>
          <w:rFonts w:ascii="Calibri" w:hAnsi="Calibri"/>
          <w:i/>
          <w:iCs/>
        </w:rPr>
        <w:t>The Blood…</w:t>
      </w:r>
      <w:r w:rsidRPr="00E82A1B">
        <w:rPr>
          <w:rFonts w:ascii="Calibri" w:hAnsi="Calibri"/>
          <w:i/>
          <w:iCs/>
        </w:rPr>
        <w:br/>
      </w:r>
      <w:r w:rsidRPr="00E82A1B">
        <w:rPr>
          <w:rFonts w:ascii="Calibri" w:hAnsi="Calibri"/>
          <w:b/>
          <w:bCs/>
          <w:i/>
          <w:iCs/>
        </w:rPr>
        <w:br/>
      </w:r>
      <w:r w:rsidRPr="00E82A1B">
        <w:rPr>
          <w:rFonts w:ascii="Calibri" w:hAnsi="Calibri"/>
          <w:b/>
          <w:bCs/>
        </w:rPr>
        <w:t xml:space="preserve">A. Reconciles Me </w:t>
      </w:r>
      <w:proofErr w:type="gramStart"/>
      <w:r w:rsidRPr="00E82A1B">
        <w:rPr>
          <w:rFonts w:ascii="Calibri" w:hAnsi="Calibri"/>
          <w:b/>
          <w:bCs/>
        </w:rPr>
        <w:t>To</w:t>
      </w:r>
      <w:proofErr w:type="gramEnd"/>
      <w:r w:rsidRPr="00E82A1B">
        <w:rPr>
          <w:rFonts w:ascii="Calibri" w:hAnsi="Calibri"/>
          <w:b/>
          <w:bCs/>
        </w:rPr>
        <w:t xml:space="preserve"> God</w:t>
      </w:r>
    </w:p>
    <w:p w14:paraId="55257F7C" w14:textId="77777777" w:rsidR="00E82A1B" w:rsidRPr="00E82A1B" w:rsidRDefault="00E82A1B" w:rsidP="00E82A1B">
      <w:pPr>
        <w:spacing w:line="276" w:lineRule="auto"/>
        <w:rPr>
          <w:rFonts w:ascii="Calibri" w:hAnsi="Calibri"/>
        </w:rPr>
      </w:pPr>
    </w:p>
    <w:p w14:paraId="1A98A8F7" w14:textId="77777777" w:rsidR="00E82A1B" w:rsidRPr="00E82A1B" w:rsidRDefault="00E82A1B" w:rsidP="00E82A1B">
      <w:pPr>
        <w:spacing w:line="276" w:lineRule="auto"/>
        <w:rPr>
          <w:rFonts w:ascii="Calibri" w:hAnsi="Calibri"/>
        </w:rPr>
      </w:pPr>
      <w:r w:rsidRPr="00E82A1B">
        <w:rPr>
          <w:rFonts w:ascii="Calibri" w:hAnsi="Calibri"/>
        </w:rPr>
        <w:t xml:space="preserve">The blood of Christ reconnects me to God, and it takes blood. </w:t>
      </w:r>
    </w:p>
    <w:p w14:paraId="6D96DB4D" w14:textId="77777777" w:rsidR="00E82A1B" w:rsidRPr="00E82A1B" w:rsidRDefault="00E82A1B" w:rsidP="00E82A1B">
      <w:pPr>
        <w:spacing w:line="276" w:lineRule="auto"/>
        <w:rPr>
          <w:rFonts w:ascii="Calibri" w:hAnsi="Calibri"/>
        </w:rPr>
      </w:pPr>
    </w:p>
    <w:p w14:paraId="4F68156E" w14:textId="77777777" w:rsidR="00E82A1B" w:rsidRPr="00E82A1B" w:rsidRDefault="00E82A1B" w:rsidP="00E82A1B">
      <w:pPr>
        <w:spacing w:line="276" w:lineRule="auto"/>
        <w:rPr>
          <w:rFonts w:ascii="Calibri" w:hAnsi="Calibri"/>
        </w:rPr>
      </w:pPr>
      <w:r w:rsidRPr="00E82A1B">
        <w:rPr>
          <w:rFonts w:ascii="Calibri" w:hAnsi="Calibri"/>
        </w:rPr>
        <w:t>“Without the shedding of blood there is no forgiveness” (Hebrews 9:22).</w:t>
      </w:r>
    </w:p>
    <w:p w14:paraId="670AEB8F" w14:textId="77777777" w:rsidR="00E82A1B" w:rsidRPr="00E82A1B" w:rsidRDefault="00E82A1B" w:rsidP="00E82A1B">
      <w:pPr>
        <w:spacing w:line="276" w:lineRule="auto"/>
        <w:rPr>
          <w:rFonts w:ascii="Calibri" w:hAnsi="Calibri"/>
        </w:rPr>
      </w:pPr>
    </w:p>
    <w:p w14:paraId="28FBBB8C" w14:textId="77777777" w:rsidR="00E82A1B" w:rsidRPr="00E82A1B" w:rsidRDefault="00E82A1B" w:rsidP="00E82A1B">
      <w:pPr>
        <w:spacing w:line="276" w:lineRule="auto"/>
        <w:rPr>
          <w:rFonts w:ascii="Calibri" w:hAnsi="Calibri"/>
        </w:rPr>
      </w:pPr>
      <w:r w:rsidRPr="00E82A1B">
        <w:rPr>
          <w:rFonts w:ascii="Calibri" w:hAnsi="Calibri"/>
        </w:rPr>
        <w:t xml:space="preserve">Forgiveness of sins happens in and through the blood of Christ. We have to put our faith in what Christ did at the cross and the resurrection. When that happens, then I am reconciled to God. </w:t>
      </w:r>
    </w:p>
    <w:p w14:paraId="5C56A13B" w14:textId="77777777" w:rsidR="00E82A1B" w:rsidRPr="00E82A1B" w:rsidRDefault="00E82A1B" w:rsidP="00E82A1B">
      <w:pPr>
        <w:spacing w:line="276" w:lineRule="auto"/>
        <w:rPr>
          <w:rFonts w:ascii="Calibri" w:hAnsi="Calibri"/>
        </w:rPr>
      </w:pPr>
    </w:p>
    <w:p w14:paraId="02743731" w14:textId="53C10B0D" w:rsidR="00E82A1B" w:rsidRPr="00E82A1B" w:rsidRDefault="00E82A1B" w:rsidP="00E82A1B">
      <w:pPr>
        <w:spacing w:line="276" w:lineRule="auto"/>
        <w:rPr>
          <w:rFonts w:ascii="Calibri" w:hAnsi="Calibri"/>
        </w:rPr>
      </w:pPr>
      <w:r w:rsidRPr="00E82A1B">
        <w:rPr>
          <w:rFonts w:ascii="Calibri" w:hAnsi="Calibri"/>
        </w:rPr>
        <w:t xml:space="preserve">How did people get so far from God in the first place? If you go back to the beginning of time, in the Garden of Eden, Adam and Eve lived in perfect harmony with God. There was no sin. The book of Genesis says they were just naked in the garden. Can you think of anything more wonderful than just being naked in the garden? It’s amazing. Adam and Eve, don't screw this up! God said, “You can eat of any tree, you can do whatever you want to do in the garden, just don't touch that one tree.” What do they do? Eve's like, “That fruit looks so good.” One day, the tempter came and began to lure Eve away, and Adam wasn’t far behind. They did the one thing that God said to not do. Sin </w:t>
      </w:r>
      <w:proofErr w:type="gramStart"/>
      <w:r w:rsidRPr="00E82A1B">
        <w:rPr>
          <w:rFonts w:ascii="Calibri" w:hAnsi="Calibri"/>
        </w:rPr>
        <w:t>entered into</w:t>
      </w:r>
      <w:proofErr w:type="gramEnd"/>
      <w:r w:rsidRPr="00E82A1B">
        <w:rPr>
          <w:rFonts w:ascii="Calibri" w:hAnsi="Calibri"/>
        </w:rPr>
        <w:t xml:space="preserve"> humanity. </w:t>
      </w:r>
    </w:p>
    <w:p w14:paraId="3F7615B6" w14:textId="77777777" w:rsidR="00E82A1B" w:rsidRPr="00E82A1B" w:rsidRDefault="00E82A1B" w:rsidP="00E82A1B">
      <w:pPr>
        <w:spacing w:line="276" w:lineRule="auto"/>
        <w:rPr>
          <w:rFonts w:ascii="Calibri" w:hAnsi="Calibri"/>
        </w:rPr>
      </w:pPr>
    </w:p>
    <w:p w14:paraId="302BC8D4" w14:textId="77777777" w:rsidR="00E82A1B" w:rsidRPr="00E82A1B" w:rsidRDefault="00E82A1B" w:rsidP="00E82A1B">
      <w:pPr>
        <w:spacing w:line="276" w:lineRule="auto"/>
        <w:rPr>
          <w:rFonts w:ascii="Calibri" w:hAnsi="Calibri"/>
        </w:rPr>
      </w:pPr>
      <w:r w:rsidRPr="00E82A1B">
        <w:rPr>
          <w:rFonts w:ascii="Calibri" w:hAnsi="Calibri"/>
        </w:rPr>
        <w:t xml:space="preserve">Now, we have enmity with God. Humanity is at odds with God because of sin. God is perfect and holy. People are sinful and broken. That's been passed down for many generations. God had to come up with a system, a plan for atonement to take place. God loves us. God created </w:t>
      </w:r>
      <w:r w:rsidRPr="00E82A1B">
        <w:rPr>
          <w:rFonts w:ascii="Calibri" w:hAnsi="Calibri"/>
        </w:rPr>
        <w:lastRenderedPageBreak/>
        <w:t xml:space="preserve">us. God created us to have fellowship with Him. The fellowship was broken. We're estranged from God. We're far from God. God's like, “What should we do? We have to have a sacrifice.” </w:t>
      </w:r>
    </w:p>
    <w:p w14:paraId="1AC4321A" w14:textId="77777777" w:rsidR="00E82A1B" w:rsidRPr="00E82A1B" w:rsidRDefault="00E82A1B" w:rsidP="00E82A1B">
      <w:pPr>
        <w:spacing w:line="276" w:lineRule="auto"/>
        <w:rPr>
          <w:rFonts w:ascii="Calibri" w:hAnsi="Calibri"/>
        </w:rPr>
      </w:pPr>
    </w:p>
    <w:p w14:paraId="73C2D50D" w14:textId="2B5F0B18" w:rsidR="00E82A1B" w:rsidRPr="00E82A1B" w:rsidRDefault="00E82A1B" w:rsidP="00E82A1B">
      <w:pPr>
        <w:spacing w:line="276" w:lineRule="auto"/>
        <w:rPr>
          <w:rFonts w:ascii="Calibri" w:hAnsi="Calibri"/>
        </w:rPr>
      </w:pPr>
      <w:r w:rsidRPr="00E82A1B">
        <w:rPr>
          <w:rFonts w:ascii="Calibri" w:hAnsi="Calibri"/>
        </w:rPr>
        <w:t xml:space="preserve">For many years, God prepared His people for the coming of His Son. Until then, there was blood sacrifice that was practiced in the </w:t>
      </w:r>
      <w:r w:rsidR="005C2841">
        <w:rPr>
          <w:rFonts w:ascii="Calibri" w:hAnsi="Calibri"/>
        </w:rPr>
        <w:t xml:space="preserve">Jerusalem </w:t>
      </w:r>
      <w:r w:rsidRPr="00E82A1B">
        <w:rPr>
          <w:rFonts w:ascii="Calibri" w:hAnsi="Calibri"/>
        </w:rPr>
        <w:t xml:space="preserve">temple. When you sinned, you had to bring an animal. The animal was dependent upon the type of sin. They were in the courtyard surrounding this house of worship. The priest, in a very specifically dictated manner, would take the life of the animal so that the people’s sins could be forgiven. That's why Jesus is called the Lamb of God. Because He was the Lamb of God that takes away the sins of the world. </w:t>
      </w:r>
    </w:p>
    <w:p w14:paraId="14744A1D" w14:textId="77777777" w:rsidR="00E82A1B" w:rsidRPr="00E82A1B" w:rsidRDefault="00E82A1B" w:rsidP="00E82A1B">
      <w:pPr>
        <w:spacing w:line="276" w:lineRule="auto"/>
        <w:rPr>
          <w:rFonts w:ascii="Calibri" w:hAnsi="Calibri"/>
        </w:rPr>
      </w:pPr>
    </w:p>
    <w:p w14:paraId="4C4BEDB6" w14:textId="4712601A" w:rsidR="00E82A1B" w:rsidRPr="00E82A1B" w:rsidRDefault="00E82A1B" w:rsidP="00E82A1B">
      <w:pPr>
        <w:spacing w:line="276" w:lineRule="auto"/>
        <w:rPr>
          <w:rFonts w:ascii="Calibri" w:hAnsi="Calibri"/>
        </w:rPr>
      </w:pPr>
      <w:r w:rsidRPr="00E82A1B">
        <w:rPr>
          <w:rFonts w:ascii="Calibri" w:hAnsi="Calibri"/>
        </w:rPr>
        <w:t xml:space="preserve">I've had some great conversations with some of my Jewish friends. The more that I read the story of Jesus and I read about the sacrifice of Jesus, the more that I understand how the Old Testament and the New Testament fit together. The Jewish faith is the foundation of the Christian faith when you really begin to read it. It's not like Jews are over here and Christians are over here. Christianity, the New Testament, the Person of Jesus – all of that is seen in and through both the Old and New Testaments. They really are one together. </w:t>
      </w:r>
    </w:p>
    <w:p w14:paraId="17EB3B48" w14:textId="77777777" w:rsidR="00E82A1B" w:rsidRPr="00E82A1B" w:rsidRDefault="00E82A1B" w:rsidP="00E82A1B">
      <w:pPr>
        <w:spacing w:line="276" w:lineRule="auto"/>
        <w:rPr>
          <w:rFonts w:ascii="Calibri" w:hAnsi="Calibri"/>
        </w:rPr>
      </w:pPr>
    </w:p>
    <w:p w14:paraId="364DFCAB" w14:textId="77777777" w:rsidR="00E82A1B" w:rsidRPr="00E82A1B" w:rsidRDefault="00E82A1B" w:rsidP="00E82A1B">
      <w:pPr>
        <w:spacing w:line="276" w:lineRule="auto"/>
        <w:rPr>
          <w:rFonts w:ascii="Calibri" w:hAnsi="Calibri"/>
        </w:rPr>
      </w:pPr>
      <w:r w:rsidRPr="00E82A1B">
        <w:rPr>
          <w:rFonts w:ascii="Calibri" w:hAnsi="Calibri"/>
        </w:rPr>
        <w:t xml:space="preserve">There had to be blood sacrificed. When there was blood sacrificed, people were put back into reconciliation with God. That happens by faith. The moment that we put our faith in God, our lives are reconnected with God through Christ. </w:t>
      </w:r>
    </w:p>
    <w:p w14:paraId="68E2F8D8" w14:textId="77777777" w:rsidR="00E82A1B" w:rsidRPr="00E82A1B" w:rsidRDefault="00E82A1B" w:rsidP="00E82A1B">
      <w:pPr>
        <w:spacing w:line="276" w:lineRule="auto"/>
        <w:rPr>
          <w:rFonts w:ascii="Calibri" w:hAnsi="Calibri"/>
        </w:rPr>
      </w:pPr>
    </w:p>
    <w:p w14:paraId="667176AB" w14:textId="77777777" w:rsidR="00E82A1B" w:rsidRPr="00E82A1B" w:rsidRDefault="00E82A1B" w:rsidP="00E82A1B">
      <w:pPr>
        <w:spacing w:line="276" w:lineRule="auto"/>
        <w:rPr>
          <w:rFonts w:ascii="Calibri" w:hAnsi="Calibri"/>
        </w:rPr>
      </w:pPr>
      <w:r w:rsidRPr="00E82A1B">
        <w:rPr>
          <w:rFonts w:ascii="Calibri" w:hAnsi="Calibri"/>
        </w:rPr>
        <w:t>Let me share a few verses right here.</w:t>
      </w:r>
    </w:p>
    <w:p w14:paraId="29E27628" w14:textId="77777777" w:rsidR="00E82A1B" w:rsidRPr="00E82A1B" w:rsidRDefault="00E82A1B" w:rsidP="00E82A1B">
      <w:pPr>
        <w:spacing w:line="276" w:lineRule="auto"/>
        <w:rPr>
          <w:rFonts w:ascii="Calibri" w:hAnsi="Calibri"/>
        </w:rPr>
      </w:pPr>
    </w:p>
    <w:p w14:paraId="6FDBB5EB" w14:textId="77777777" w:rsidR="00E82A1B" w:rsidRPr="00E82A1B" w:rsidRDefault="00E82A1B" w:rsidP="00E82A1B">
      <w:pPr>
        <w:spacing w:line="276" w:lineRule="auto"/>
        <w:rPr>
          <w:rFonts w:ascii="Calibri" w:hAnsi="Calibri"/>
        </w:rPr>
      </w:pPr>
      <w:r w:rsidRPr="00E82A1B">
        <w:rPr>
          <w:rFonts w:ascii="Calibri" w:hAnsi="Calibri"/>
        </w:rPr>
        <w:t>“Be on guard for yourselves, and for all the flock which the Holy Spirit has appointed you as overseers, to shepherd the church of God, which he purchased with his own blood” (Acts 20:28).</w:t>
      </w:r>
    </w:p>
    <w:p w14:paraId="5ADEECF5" w14:textId="77777777" w:rsidR="00E82A1B" w:rsidRPr="00E82A1B" w:rsidRDefault="00E82A1B" w:rsidP="00E82A1B">
      <w:pPr>
        <w:spacing w:line="276" w:lineRule="auto"/>
        <w:rPr>
          <w:rFonts w:ascii="Calibri" w:hAnsi="Calibri"/>
        </w:rPr>
      </w:pPr>
    </w:p>
    <w:p w14:paraId="3535651F" w14:textId="77777777" w:rsidR="00E82A1B" w:rsidRPr="00E82A1B" w:rsidRDefault="00E82A1B" w:rsidP="00E82A1B">
      <w:pPr>
        <w:spacing w:line="276" w:lineRule="auto"/>
        <w:rPr>
          <w:rFonts w:ascii="Calibri" w:hAnsi="Calibri"/>
        </w:rPr>
      </w:pPr>
      <w:r w:rsidRPr="00E82A1B">
        <w:rPr>
          <w:rFonts w:ascii="Calibri" w:hAnsi="Calibri"/>
        </w:rPr>
        <w:t>“God presented him as an atoning sacrifice in his blood, received through faith, to demonstrate his righteousness, because in his restraint God passed over the sins previously committed” (Romans 3:25).</w:t>
      </w:r>
    </w:p>
    <w:p w14:paraId="5C75223D" w14:textId="77777777" w:rsidR="00E82A1B" w:rsidRPr="00E82A1B" w:rsidRDefault="00E82A1B" w:rsidP="00E82A1B">
      <w:pPr>
        <w:spacing w:line="276" w:lineRule="auto"/>
        <w:rPr>
          <w:rFonts w:ascii="Calibri" w:hAnsi="Calibri"/>
          <w:b/>
          <w:bCs/>
        </w:rPr>
      </w:pPr>
    </w:p>
    <w:p w14:paraId="14AF5F0C" w14:textId="77777777" w:rsidR="00E82A1B" w:rsidRPr="00E82A1B" w:rsidRDefault="00E82A1B" w:rsidP="00E82A1B">
      <w:pPr>
        <w:spacing w:line="276" w:lineRule="auto"/>
        <w:rPr>
          <w:rFonts w:ascii="Calibri" w:hAnsi="Calibri"/>
        </w:rPr>
      </w:pPr>
      <w:r w:rsidRPr="00E82A1B">
        <w:rPr>
          <w:rFonts w:ascii="Calibri" w:hAnsi="Calibri"/>
        </w:rPr>
        <w:t xml:space="preserve">God passed over our sins perfectly because of the blood. </w:t>
      </w:r>
    </w:p>
    <w:p w14:paraId="26DDFD84" w14:textId="77777777" w:rsidR="00E82A1B" w:rsidRPr="00E82A1B" w:rsidRDefault="00E82A1B" w:rsidP="00E82A1B">
      <w:pPr>
        <w:spacing w:line="276" w:lineRule="auto"/>
        <w:rPr>
          <w:rFonts w:ascii="Calibri" w:hAnsi="Calibri"/>
        </w:rPr>
      </w:pPr>
    </w:p>
    <w:p w14:paraId="2D538699" w14:textId="77777777" w:rsidR="00E82A1B" w:rsidRPr="00E82A1B" w:rsidRDefault="00E82A1B" w:rsidP="00E82A1B">
      <w:pPr>
        <w:spacing w:line="276" w:lineRule="auto"/>
        <w:rPr>
          <w:rFonts w:ascii="Calibri" w:hAnsi="Calibri"/>
        </w:rPr>
      </w:pPr>
      <w:r w:rsidRPr="00E82A1B">
        <w:rPr>
          <w:rFonts w:ascii="Calibri" w:hAnsi="Calibri"/>
        </w:rPr>
        <w:t>We once were far off from God. Ephesians 2:13 says, “Now we have been brought near by the blood.”</w:t>
      </w:r>
    </w:p>
    <w:p w14:paraId="785F66A8" w14:textId="77777777" w:rsidR="00E82A1B" w:rsidRPr="00E82A1B" w:rsidRDefault="00E82A1B" w:rsidP="00E82A1B">
      <w:pPr>
        <w:spacing w:line="276" w:lineRule="auto"/>
        <w:rPr>
          <w:rFonts w:ascii="Calibri" w:hAnsi="Calibri"/>
        </w:rPr>
      </w:pPr>
    </w:p>
    <w:p w14:paraId="7EF23B61" w14:textId="77777777" w:rsidR="00E82A1B" w:rsidRPr="00E82A1B" w:rsidRDefault="00E82A1B" w:rsidP="00E82A1B">
      <w:pPr>
        <w:spacing w:line="276" w:lineRule="auto"/>
        <w:rPr>
          <w:rFonts w:ascii="Calibri" w:hAnsi="Calibri"/>
        </w:rPr>
      </w:pPr>
      <w:r w:rsidRPr="00E82A1B">
        <w:rPr>
          <w:rFonts w:ascii="Calibri" w:hAnsi="Calibri"/>
        </w:rPr>
        <w:t xml:space="preserve">Blood reconciles us to God. </w:t>
      </w:r>
    </w:p>
    <w:p w14:paraId="2DDCFE49" w14:textId="77777777" w:rsidR="00E82A1B" w:rsidRPr="00E82A1B" w:rsidRDefault="00E82A1B" w:rsidP="00E82A1B">
      <w:pPr>
        <w:spacing w:line="276" w:lineRule="auto"/>
        <w:rPr>
          <w:rFonts w:ascii="Calibri" w:hAnsi="Calibri"/>
        </w:rPr>
      </w:pPr>
    </w:p>
    <w:p w14:paraId="12140EB7" w14:textId="77777777" w:rsidR="00E82A1B" w:rsidRPr="00E82A1B" w:rsidRDefault="00E82A1B" w:rsidP="00E82A1B">
      <w:pPr>
        <w:spacing w:line="276" w:lineRule="auto"/>
        <w:rPr>
          <w:rFonts w:ascii="Calibri" w:hAnsi="Calibri"/>
        </w:rPr>
      </w:pPr>
      <w:r w:rsidRPr="00E82A1B">
        <w:rPr>
          <w:rFonts w:ascii="Calibri" w:hAnsi="Calibri"/>
        </w:rPr>
        <w:t>Here are some great advantages to being reconciled to God:</w:t>
      </w:r>
    </w:p>
    <w:p w14:paraId="26852DF1" w14:textId="77777777" w:rsidR="00E82A1B" w:rsidRPr="00E82A1B" w:rsidRDefault="00E82A1B" w:rsidP="00E82A1B">
      <w:pPr>
        <w:spacing w:line="276" w:lineRule="auto"/>
        <w:rPr>
          <w:rFonts w:ascii="Calibri" w:hAnsi="Calibri"/>
        </w:rPr>
      </w:pPr>
    </w:p>
    <w:p w14:paraId="5E403783" w14:textId="77777777" w:rsidR="00E82A1B" w:rsidRPr="00E82A1B" w:rsidRDefault="00E82A1B" w:rsidP="00E82A1B">
      <w:pPr>
        <w:spacing w:line="276" w:lineRule="auto"/>
        <w:rPr>
          <w:rFonts w:ascii="Calibri" w:hAnsi="Calibri"/>
        </w:rPr>
      </w:pPr>
      <w:r w:rsidRPr="00E82A1B">
        <w:rPr>
          <w:rFonts w:ascii="Calibri" w:hAnsi="Calibri"/>
        </w:rPr>
        <w:t xml:space="preserve">You have a clean conscience. You don't have to go around feeling guilty and shamed over past decisions. </w:t>
      </w:r>
    </w:p>
    <w:p w14:paraId="609E88EF" w14:textId="77777777" w:rsidR="00E82A1B" w:rsidRPr="00E82A1B" w:rsidRDefault="00E82A1B" w:rsidP="00E82A1B">
      <w:pPr>
        <w:spacing w:line="276" w:lineRule="auto"/>
        <w:rPr>
          <w:rFonts w:ascii="Calibri" w:hAnsi="Calibri"/>
        </w:rPr>
      </w:pPr>
    </w:p>
    <w:p w14:paraId="3CF82BB1" w14:textId="35F07044" w:rsidR="00E82A1B" w:rsidRPr="00E82A1B" w:rsidRDefault="00E82A1B" w:rsidP="00E82A1B">
      <w:pPr>
        <w:spacing w:line="276" w:lineRule="auto"/>
        <w:rPr>
          <w:rFonts w:ascii="Calibri" w:hAnsi="Calibri"/>
        </w:rPr>
      </w:pPr>
      <w:r w:rsidRPr="00E82A1B">
        <w:rPr>
          <w:rFonts w:ascii="Calibri" w:hAnsi="Calibri"/>
        </w:rPr>
        <w:t xml:space="preserve">If we passed the microphone to every one </w:t>
      </w:r>
      <w:r w:rsidR="007D3784">
        <w:rPr>
          <w:rFonts w:ascii="Calibri" w:hAnsi="Calibri"/>
        </w:rPr>
        <w:t>present</w:t>
      </w:r>
      <w:r w:rsidRPr="00E82A1B">
        <w:rPr>
          <w:rFonts w:ascii="Calibri" w:hAnsi="Calibri"/>
        </w:rPr>
        <w:t xml:space="preserve"> today (I promise you, I won’t do that today), there would be plenty of things that we could share that we would be ashamed of. There's a lot of guilt in the world. </w:t>
      </w:r>
    </w:p>
    <w:p w14:paraId="17B0EA3D" w14:textId="77777777" w:rsidR="00E82A1B" w:rsidRPr="00E82A1B" w:rsidRDefault="00E82A1B" w:rsidP="00E82A1B">
      <w:pPr>
        <w:spacing w:line="276" w:lineRule="auto"/>
        <w:rPr>
          <w:rFonts w:ascii="Calibri" w:hAnsi="Calibri"/>
        </w:rPr>
      </w:pPr>
    </w:p>
    <w:p w14:paraId="7916DDD4" w14:textId="77777777" w:rsidR="00E82A1B" w:rsidRPr="00E82A1B" w:rsidRDefault="00E82A1B" w:rsidP="00E82A1B">
      <w:pPr>
        <w:spacing w:line="276" w:lineRule="auto"/>
        <w:rPr>
          <w:rFonts w:ascii="Calibri" w:hAnsi="Calibri"/>
        </w:rPr>
      </w:pPr>
      <w:r w:rsidRPr="00E82A1B">
        <w:rPr>
          <w:rFonts w:ascii="Calibri" w:hAnsi="Calibri"/>
        </w:rPr>
        <w:t xml:space="preserve">But what's beautiful, is when the blood has been applied to your life, you don't have to feel guilty anymore. You are redeemed. You are made new in Christ. You have a clean conscience. You have a life that's put back on the correct trajectory with God, reconciled to God. </w:t>
      </w:r>
    </w:p>
    <w:p w14:paraId="7D490CA4" w14:textId="77777777" w:rsidR="00E82A1B" w:rsidRPr="00E82A1B" w:rsidRDefault="00E82A1B" w:rsidP="00E82A1B">
      <w:pPr>
        <w:spacing w:line="276" w:lineRule="auto"/>
        <w:rPr>
          <w:rFonts w:ascii="Calibri" w:hAnsi="Calibri"/>
        </w:rPr>
      </w:pPr>
    </w:p>
    <w:p w14:paraId="7676EEE1" w14:textId="77777777" w:rsidR="00E82A1B" w:rsidRPr="00E82A1B" w:rsidRDefault="00E82A1B" w:rsidP="00E82A1B">
      <w:pPr>
        <w:spacing w:line="276" w:lineRule="auto"/>
        <w:rPr>
          <w:rFonts w:ascii="Calibri" w:hAnsi="Calibri"/>
        </w:rPr>
      </w:pPr>
      <w:r w:rsidRPr="00E82A1B">
        <w:rPr>
          <w:rFonts w:ascii="Calibri" w:hAnsi="Calibri"/>
        </w:rPr>
        <w:t xml:space="preserve">Have you ever been estranged from a family member or a friend? Some of you might be estranged from somebody right now. Maybe you're separated and your marriage is falling apart, maybe headed towards divorce. Maybe you have an uncle, brother, sister, or parent and you haven't talked to them in 5 years, 10 years. It just keeps going. You're estranged. </w:t>
      </w:r>
    </w:p>
    <w:p w14:paraId="4BB71EF4" w14:textId="77777777" w:rsidR="00E82A1B" w:rsidRPr="00E82A1B" w:rsidRDefault="00E82A1B" w:rsidP="00E82A1B">
      <w:pPr>
        <w:spacing w:line="276" w:lineRule="auto"/>
        <w:rPr>
          <w:rFonts w:ascii="Calibri" w:hAnsi="Calibri"/>
        </w:rPr>
      </w:pPr>
    </w:p>
    <w:p w14:paraId="4B2B622A" w14:textId="65EA61BE" w:rsidR="00E82A1B" w:rsidRPr="00E82A1B" w:rsidRDefault="00E82A1B" w:rsidP="00E82A1B">
      <w:pPr>
        <w:spacing w:line="276" w:lineRule="auto"/>
        <w:rPr>
          <w:rFonts w:ascii="Calibri" w:hAnsi="Calibri"/>
        </w:rPr>
      </w:pPr>
      <w:r w:rsidRPr="00E82A1B">
        <w:rPr>
          <w:rFonts w:ascii="Calibri" w:hAnsi="Calibri"/>
        </w:rPr>
        <w:t>That’s what the Bible is talking about. We once were far off from God, we were once estranged, but now we have been brought near by the blood of Christ. God loved you so much that He sent His one and only Son to die</w:t>
      </w:r>
      <w:r w:rsidR="009B18A6">
        <w:rPr>
          <w:rFonts w:ascii="Calibri" w:hAnsi="Calibri"/>
        </w:rPr>
        <w:t xml:space="preserve"> </w:t>
      </w:r>
      <w:r w:rsidRPr="00E82A1B">
        <w:rPr>
          <w:rFonts w:ascii="Calibri" w:hAnsi="Calibri"/>
        </w:rPr>
        <w:t xml:space="preserve">so that people could be put in right standing with God. Reconciliation is a beautiful thing. </w:t>
      </w:r>
    </w:p>
    <w:p w14:paraId="5A61B1D5" w14:textId="77777777" w:rsidR="00E82A1B" w:rsidRPr="00E82A1B" w:rsidRDefault="00E82A1B" w:rsidP="00E82A1B">
      <w:pPr>
        <w:spacing w:line="276" w:lineRule="auto"/>
        <w:rPr>
          <w:rFonts w:ascii="Calibri" w:hAnsi="Calibri"/>
        </w:rPr>
      </w:pPr>
    </w:p>
    <w:p w14:paraId="70F02AA4" w14:textId="77777777" w:rsidR="00E82A1B" w:rsidRPr="00E82A1B" w:rsidRDefault="00E82A1B" w:rsidP="00E82A1B">
      <w:pPr>
        <w:spacing w:line="276" w:lineRule="auto"/>
        <w:rPr>
          <w:rFonts w:ascii="Calibri" w:hAnsi="Calibri"/>
        </w:rPr>
      </w:pPr>
      <w:r w:rsidRPr="00E82A1B">
        <w:rPr>
          <w:rFonts w:ascii="Calibri" w:hAnsi="Calibri"/>
          <w:b/>
          <w:bCs/>
        </w:rPr>
        <w:t xml:space="preserve">B. Cleanses Me </w:t>
      </w:r>
      <w:proofErr w:type="gramStart"/>
      <w:r w:rsidRPr="00E82A1B">
        <w:rPr>
          <w:rFonts w:ascii="Calibri" w:hAnsi="Calibri"/>
          <w:b/>
          <w:bCs/>
        </w:rPr>
        <w:t>From</w:t>
      </w:r>
      <w:proofErr w:type="gramEnd"/>
      <w:r w:rsidRPr="00E82A1B">
        <w:rPr>
          <w:rFonts w:ascii="Calibri" w:hAnsi="Calibri"/>
          <w:b/>
          <w:bCs/>
        </w:rPr>
        <w:t xml:space="preserve"> My Sins</w:t>
      </w:r>
    </w:p>
    <w:p w14:paraId="48A0D5DB" w14:textId="77777777" w:rsidR="00E82A1B" w:rsidRPr="00E82A1B" w:rsidRDefault="00E82A1B" w:rsidP="00E82A1B">
      <w:pPr>
        <w:spacing w:line="276" w:lineRule="auto"/>
        <w:rPr>
          <w:rFonts w:ascii="Calibri" w:hAnsi="Calibri"/>
        </w:rPr>
      </w:pPr>
    </w:p>
    <w:p w14:paraId="5D390B33" w14:textId="77777777" w:rsidR="00E82A1B" w:rsidRPr="00E82A1B" w:rsidRDefault="00E82A1B" w:rsidP="00E82A1B">
      <w:pPr>
        <w:spacing w:line="276" w:lineRule="auto"/>
        <w:rPr>
          <w:rFonts w:ascii="Calibri" w:hAnsi="Calibri"/>
        </w:rPr>
      </w:pPr>
      <w:r w:rsidRPr="00E82A1B">
        <w:rPr>
          <w:rFonts w:ascii="Calibri" w:hAnsi="Calibri"/>
        </w:rPr>
        <w:t xml:space="preserve">We’re put in right standing with God the moment that we put faith in Christ, but we have an ongoing relationship with God. How do we keep that relationship with God strong and dynamic, even though we continue to fall short? </w:t>
      </w:r>
    </w:p>
    <w:p w14:paraId="706F78CB" w14:textId="77777777" w:rsidR="00E82A1B" w:rsidRPr="00E82A1B" w:rsidRDefault="00E82A1B" w:rsidP="00E82A1B">
      <w:pPr>
        <w:spacing w:line="276" w:lineRule="auto"/>
        <w:rPr>
          <w:rFonts w:ascii="Calibri" w:hAnsi="Calibri"/>
        </w:rPr>
      </w:pPr>
    </w:p>
    <w:p w14:paraId="7F79F8B5" w14:textId="1B2A79BE" w:rsidR="00E82A1B" w:rsidRPr="00E82A1B" w:rsidRDefault="00E82A1B" w:rsidP="00E82A1B">
      <w:pPr>
        <w:spacing w:line="276" w:lineRule="auto"/>
        <w:rPr>
          <w:rFonts w:ascii="Calibri" w:hAnsi="Calibri"/>
        </w:rPr>
      </w:pPr>
      <w:r w:rsidRPr="00E82A1B">
        <w:rPr>
          <w:rFonts w:ascii="Calibri" w:hAnsi="Calibri"/>
        </w:rPr>
        <w:t xml:space="preserve">“But if we walk in the light as </w:t>
      </w:r>
      <w:r w:rsidR="00652AB8">
        <w:rPr>
          <w:rFonts w:ascii="Calibri" w:hAnsi="Calibri"/>
        </w:rPr>
        <w:t>h</w:t>
      </w:r>
      <w:r w:rsidRPr="00E82A1B">
        <w:rPr>
          <w:rFonts w:ascii="Calibri" w:hAnsi="Calibri"/>
        </w:rPr>
        <w:t xml:space="preserve">e </w:t>
      </w:r>
      <w:r w:rsidR="00652AB8">
        <w:rPr>
          <w:rFonts w:ascii="Calibri" w:hAnsi="Calibri"/>
        </w:rPr>
        <w:t>h</w:t>
      </w:r>
      <w:r w:rsidRPr="00E82A1B">
        <w:rPr>
          <w:rFonts w:ascii="Calibri" w:hAnsi="Calibri"/>
        </w:rPr>
        <w:t xml:space="preserve">imself is in the light, we have fellowship with one another, and the blood of Jesus </w:t>
      </w:r>
      <w:r w:rsidR="00652AB8">
        <w:rPr>
          <w:rFonts w:ascii="Calibri" w:hAnsi="Calibri"/>
        </w:rPr>
        <w:t>h</w:t>
      </w:r>
      <w:r w:rsidRPr="00E82A1B">
        <w:rPr>
          <w:rFonts w:ascii="Calibri" w:hAnsi="Calibri"/>
        </w:rPr>
        <w:t>is Son cleanses us from all sin. If we say, ‘We have no sin,’ we are deceiving ourselves, and the truth is not in us. If we confess our sins, he is faithful and righteous to forgive us our sins and to cleanse us from all unrighteousness. If we say, ‘We have not sinned,’ we make him a liar, and his word is not in us” (1 John 1:7-10).</w:t>
      </w:r>
    </w:p>
    <w:p w14:paraId="0547266D" w14:textId="77777777" w:rsidR="00E82A1B" w:rsidRPr="00E82A1B" w:rsidRDefault="00E82A1B" w:rsidP="00E82A1B">
      <w:pPr>
        <w:spacing w:line="276" w:lineRule="auto"/>
        <w:rPr>
          <w:rFonts w:ascii="Calibri" w:hAnsi="Calibri"/>
          <w:b/>
          <w:bCs/>
        </w:rPr>
      </w:pPr>
    </w:p>
    <w:p w14:paraId="1599E204" w14:textId="77777777" w:rsidR="00E82A1B" w:rsidRPr="00E82A1B" w:rsidRDefault="00E82A1B" w:rsidP="00E82A1B">
      <w:pPr>
        <w:spacing w:line="276" w:lineRule="auto"/>
        <w:rPr>
          <w:rFonts w:ascii="Calibri" w:hAnsi="Calibri"/>
        </w:rPr>
      </w:pPr>
      <w:r w:rsidRPr="00E82A1B">
        <w:rPr>
          <w:rFonts w:ascii="Calibri" w:hAnsi="Calibri"/>
        </w:rPr>
        <w:lastRenderedPageBreak/>
        <w:t xml:space="preserve">Living in denial of sin is only going to mess us up. We can't deny it. He says in verse 9, “If we confess our sins.” The moment that we put our faith in Christ (maybe some of us need to do this this morning), we join God's spiritual family. We are connected to the Lord. But we have an ongoing fellowship with God. That is established and built through confession. </w:t>
      </w:r>
    </w:p>
    <w:p w14:paraId="4B8072B1" w14:textId="77777777" w:rsidR="00E82A1B" w:rsidRPr="00E82A1B" w:rsidRDefault="00E82A1B" w:rsidP="00E82A1B">
      <w:pPr>
        <w:spacing w:line="276" w:lineRule="auto"/>
        <w:rPr>
          <w:rFonts w:ascii="Calibri" w:hAnsi="Calibri"/>
        </w:rPr>
      </w:pPr>
    </w:p>
    <w:p w14:paraId="19BCD5D5" w14:textId="77777777" w:rsidR="00E82A1B" w:rsidRPr="00E82A1B" w:rsidRDefault="00E82A1B" w:rsidP="00E82A1B">
      <w:pPr>
        <w:spacing w:line="276" w:lineRule="auto"/>
        <w:rPr>
          <w:rFonts w:ascii="Calibri" w:hAnsi="Calibri"/>
        </w:rPr>
      </w:pPr>
      <w:r w:rsidRPr="00E82A1B">
        <w:rPr>
          <w:rFonts w:ascii="Calibri" w:hAnsi="Calibri"/>
        </w:rPr>
        <w:t xml:space="preserve">For example, let's say that I have an argument with my wife and I say something unkind to her. That doesn't mean that we're not married anymore. It just means that I need to apologize. That's good for a relationship. Sometimes you have to say, “Hey, I'm sorry. I messed up on that.” </w:t>
      </w:r>
    </w:p>
    <w:p w14:paraId="7C640492" w14:textId="77777777" w:rsidR="00E82A1B" w:rsidRPr="00E82A1B" w:rsidRDefault="00E82A1B" w:rsidP="00E82A1B">
      <w:pPr>
        <w:spacing w:line="276" w:lineRule="auto"/>
        <w:rPr>
          <w:rFonts w:ascii="Calibri" w:hAnsi="Calibri"/>
        </w:rPr>
      </w:pPr>
    </w:p>
    <w:p w14:paraId="24105E16" w14:textId="77777777" w:rsidR="00E82A1B" w:rsidRPr="00E82A1B" w:rsidRDefault="00E82A1B" w:rsidP="00E82A1B">
      <w:pPr>
        <w:spacing w:line="276" w:lineRule="auto"/>
        <w:rPr>
          <w:rFonts w:ascii="Calibri" w:hAnsi="Calibri"/>
        </w:rPr>
      </w:pPr>
      <w:r w:rsidRPr="00E82A1B">
        <w:rPr>
          <w:rFonts w:ascii="Calibri" w:hAnsi="Calibri"/>
        </w:rPr>
        <w:t xml:space="preserve">When we're reconciled to God, we're put in relationship with God. </w:t>
      </w:r>
    </w:p>
    <w:p w14:paraId="22F62E03" w14:textId="77777777" w:rsidR="00E82A1B" w:rsidRPr="00E82A1B" w:rsidRDefault="00E82A1B" w:rsidP="00E82A1B">
      <w:pPr>
        <w:spacing w:line="276" w:lineRule="auto"/>
        <w:rPr>
          <w:rFonts w:ascii="Calibri" w:hAnsi="Calibri"/>
        </w:rPr>
      </w:pPr>
    </w:p>
    <w:p w14:paraId="594FEF85" w14:textId="77777777" w:rsidR="00E82A1B" w:rsidRPr="00E82A1B" w:rsidRDefault="00E82A1B" w:rsidP="00E82A1B">
      <w:pPr>
        <w:spacing w:line="276" w:lineRule="auto"/>
        <w:rPr>
          <w:rFonts w:ascii="Calibri" w:hAnsi="Calibri"/>
        </w:rPr>
      </w:pPr>
      <w:r w:rsidRPr="00E82A1B">
        <w:rPr>
          <w:rFonts w:ascii="Calibri" w:hAnsi="Calibri"/>
        </w:rPr>
        <w:t>But we have this other thing called fellowship with God. The fellowship with God is built and established through confession. We don't confess to a priest; we confess to the Lord because of the blood of Christ. What that means is we go to God and say, “God, I'm really sorry that I said that. I shouldn't have done that. Will you forgive me?” Then that fellowship with God is united and strengthened in this dynamic. It all happens in and through the blood.</w:t>
      </w:r>
    </w:p>
    <w:p w14:paraId="6AA4B7A0" w14:textId="77777777" w:rsidR="00E82A1B" w:rsidRPr="00E82A1B" w:rsidRDefault="00E82A1B" w:rsidP="00E82A1B">
      <w:pPr>
        <w:spacing w:line="276" w:lineRule="auto"/>
        <w:rPr>
          <w:rFonts w:ascii="Calibri" w:hAnsi="Calibri"/>
        </w:rPr>
      </w:pPr>
    </w:p>
    <w:p w14:paraId="4C256E0F" w14:textId="77777777" w:rsidR="00E82A1B" w:rsidRPr="00E82A1B" w:rsidRDefault="00E82A1B" w:rsidP="00E82A1B">
      <w:pPr>
        <w:spacing w:line="276" w:lineRule="auto"/>
        <w:rPr>
          <w:rFonts w:ascii="Calibri" w:hAnsi="Calibri"/>
        </w:rPr>
      </w:pPr>
      <w:r w:rsidRPr="00E82A1B">
        <w:rPr>
          <w:rFonts w:ascii="Calibri" w:hAnsi="Calibri"/>
        </w:rPr>
        <w:t xml:space="preserve">I want to mention something else to you that I love about 1 John 1:7. “If we walk in the light as He is in the light, we have fellowship with </w:t>
      </w:r>
      <w:r w:rsidRPr="00E82A1B">
        <w:rPr>
          <w:rFonts w:ascii="Calibri" w:hAnsi="Calibri"/>
          <w:i/>
          <w:iCs/>
        </w:rPr>
        <w:t>one another</w:t>
      </w:r>
      <w:r w:rsidRPr="00E82A1B">
        <w:rPr>
          <w:rFonts w:ascii="Calibri" w:hAnsi="Calibri"/>
        </w:rPr>
        <w:t xml:space="preserve">, and the blood of Jesus cleanses us from all of our sin.” </w:t>
      </w:r>
    </w:p>
    <w:p w14:paraId="52FC15BB" w14:textId="77777777" w:rsidR="00E82A1B" w:rsidRPr="00E82A1B" w:rsidRDefault="00E82A1B" w:rsidP="00E82A1B">
      <w:pPr>
        <w:spacing w:line="276" w:lineRule="auto"/>
        <w:rPr>
          <w:rFonts w:ascii="Calibri" w:hAnsi="Calibri"/>
        </w:rPr>
      </w:pPr>
    </w:p>
    <w:p w14:paraId="2BDA906F" w14:textId="3DBF2604" w:rsidR="00E82A1B" w:rsidRPr="00E82A1B" w:rsidRDefault="00E82A1B" w:rsidP="00E82A1B">
      <w:pPr>
        <w:spacing w:line="276" w:lineRule="auto"/>
        <w:rPr>
          <w:rFonts w:ascii="Calibri" w:hAnsi="Calibri"/>
        </w:rPr>
      </w:pPr>
      <w:r w:rsidRPr="00E82A1B">
        <w:rPr>
          <w:rFonts w:ascii="Calibri" w:hAnsi="Calibri"/>
        </w:rPr>
        <w:t>That’s what the church is all about. It's about the fellowship that we have with one another by the blood of Christ. When somebody else has the blood and the blood has covered their sins, and the blood has covered your sins, then you have a spiritual bond with that person by the power of God, and we have fellowship with one another. There</w:t>
      </w:r>
      <w:r w:rsidR="00652AB8">
        <w:rPr>
          <w:rFonts w:ascii="Calibri" w:hAnsi="Calibri"/>
        </w:rPr>
        <w:t xml:space="preserve"> i</w:t>
      </w:r>
      <w:r w:rsidRPr="00E82A1B">
        <w:rPr>
          <w:rFonts w:ascii="Calibri" w:hAnsi="Calibri"/>
        </w:rPr>
        <w:t xml:space="preserve">s something that's unique and specific about the connectivity that the people of God have with one another. We have a common foundation. We have a common belief. You can have amazing things in common with Christians that you've never even met before. </w:t>
      </w:r>
    </w:p>
    <w:p w14:paraId="7AE3C292" w14:textId="77777777" w:rsidR="00E82A1B" w:rsidRPr="00E82A1B" w:rsidRDefault="00E82A1B" w:rsidP="00E82A1B">
      <w:pPr>
        <w:spacing w:line="276" w:lineRule="auto"/>
        <w:rPr>
          <w:rFonts w:ascii="Calibri" w:hAnsi="Calibri"/>
        </w:rPr>
      </w:pPr>
    </w:p>
    <w:p w14:paraId="0EAC497D" w14:textId="555D1AA0" w:rsidR="00E82A1B" w:rsidRPr="00E82A1B" w:rsidRDefault="00E82A1B" w:rsidP="00E82A1B">
      <w:pPr>
        <w:spacing w:line="276" w:lineRule="auto"/>
        <w:rPr>
          <w:rFonts w:ascii="Calibri" w:hAnsi="Calibri"/>
        </w:rPr>
      </w:pPr>
      <w:r w:rsidRPr="00E82A1B">
        <w:rPr>
          <w:rFonts w:ascii="Calibri" w:hAnsi="Calibri"/>
        </w:rPr>
        <w:t>Have you ever talked to somebody who had a strong faith like you and you're like, “Golly, I can't believe that it feels like I've known you for years.” Because the blood of Christ brings people together. That's how people who are very diverse in many ways can have so many things in common</w:t>
      </w:r>
      <w:r w:rsidR="00652AB8">
        <w:rPr>
          <w:rFonts w:ascii="Calibri" w:hAnsi="Calibri"/>
        </w:rPr>
        <w:t xml:space="preserve"> – </w:t>
      </w:r>
      <w:r w:rsidRPr="00E82A1B">
        <w:rPr>
          <w:rFonts w:ascii="Calibri" w:hAnsi="Calibri"/>
        </w:rPr>
        <w:t>by the blood of Christ. The blood of Christ is a great unifier</w:t>
      </w:r>
      <w:r w:rsidR="00652AB8">
        <w:rPr>
          <w:rFonts w:ascii="Calibri" w:hAnsi="Calibri"/>
        </w:rPr>
        <w:t>. I</w:t>
      </w:r>
      <w:r w:rsidRPr="00E82A1B">
        <w:rPr>
          <w:rFonts w:ascii="Calibri" w:hAnsi="Calibri"/>
        </w:rPr>
        <w:t xml:space="preserve">t brings us together. We have that common bond with each other that’s powerful and dynamic. </w:t>
      </w:r>
    </w:p>
    <w:p w14:paraId="028BEA00" w14:textId="77777777" w:rsidR="00E82A1B" w:rsidRPr="00E82A1B" w:rsidRDefault="00E82A1B" w:rsidP="00E82A1B">
      <w:pPr>
        <w:spacing w:line="276" w:lineRule="auto"/>
        <w:rPr>
          <w:rFonts w:ascii="Calibri" w:hAnsi="Calibri"/>
        </w:rPr>
      </w:pPr>
    </w:p>
    <w:p w14:paraId="4C9CAE35" w14:textId="77777777" w:rsidR="00E82A1B" w:rsidRPr="00E82A1B" w:rsidRDefault="00E82A1B" w:rsidP="00E82A1B">
      <w:pPr>
        <w:spacing w:line="276" w:lineRule="auto"/>
        <w:rPr>
          <w:rFonts w:ascii="Calibri" w:hAnsi="Calibri"/>
        </w:rPr>
      </w:pPr>
      <w:r w:rsidRPr="00E82A1B">
        <w:rPr>
          <w:rFonts w:ascii="Calibri" w:hAnsi="Calibri"/>
        </w:rPr>
        <w:lastRenderedPageBreak/>
        <w:t xml:space="preserve">The blood cleanses us from our sin. Just like the blood carries away carbon dioxide to our kidneys and lungs and gets rid of all the impurities in our body, the blood allows us to come and get our fellowship with God straight as well. </w:t>
      </w:r>
    </w:p>
    <w:p w14:paraId="31D4078A" w14:textId="77777777" w:rsidR="00E82A1B" w:rsidRPr="00E82A1B" w:rsidRDefault="00E82A1B" w:rsidP="00E82A1B">
      <w:pPr>
        <w:spacing w:line="276" w:lineRule="auto"/>
        <w:rPr>
          <w:rFonts w:ascii="Calibri" w:hAnsi="Calibri"/>
        </w:rPr>
      </w:pPr>
    </w:p>
    <w:p w14:paraId="2E321346" w14:textId="36A056E6" w:rsidR="00E82A1B" w:rsidRPr="00E82A1B" w:rsidRDefault="00E82A1B" w:rsidP="00E82A1B">
      <w:pPr>
        <w:spacing w:line="276" w:lineRule="auto"/>
        <w:rPr>
          <w:rFonts w:ascii="Calibri" w:hAnsi="Calibri"/>
        </w:rPr>
      </w:pPr>
      <w:r w:rsidRPr="00E82A1B">
        <w:rPr>
          <w:rFonts w:ascii="Calibri" w:hAnsi="Calibri"/>
        </w:rPr>
        <w:t xml:space="preserve">Every year, Gena and I do a 21-day detox. It is brutal. No meat for 10 days. Somebody just said, “Oh, that hurts.” Only fish and turkey after </w:t>
      </w:r>
      <w:r w:rsidR="002256A3">
        <w:rPr>
          <w:rFonts w:ascii="Calibri" w:hAnsi="Calibri"/>
        </w:rPr>
        <w:t>d</w:t>
      </w:r>
      <w:r w:rsidRPr="00E82A1B">
        <w:rPr>
          <w:rFonts w:ascii="Calibri" w:hAnsi="Calibri"/>
        </w:rPr>
        <w:t xml:space="preserve">ay 10. We drink these protein shakes, eat all these vegetables. It is intense. Take all these vitamins, protein shakes, and all this. The purpose is not just to punish ourselves (although it is punishment); the purpose is to detoxify the body. </w:t>
      </w:r>
      <w:r w:rsidR="002256A3">
        <w:rPr>
          <w:rFonts w:ascii="Calibri" w:hAnsi="Calibri"/>
        </w:rPr>
        <w:t>O</w:t>
      </w:r>
      <w:r w:rsidRPr="00E82A1B">
        <w:rPr>
          <w:rFonts w:ascii="Calibri" w:hAnsi="Calibri"/>
        </w:rPr>
        <w:t>ver time</w:t>
      </w:r>
      <w:r w:rsidR="002256A3">
        <w:rPr>
          <w:rFonts w:ascii="Calibri" w:hAnsi="Calibri"/>
        </w:rPr>
        <w:t>,</w:t>
      </w:r>
      <w:r w:rsidRPr="00E82A1B">
        <w:rPr>
          <w:rFonts w:ascii="Calibri" w:hAnsi="Calibri"/>
        </w:rPr>
        <w:t xml:space="preserve"> things get in our body and they get stuck in the organs. You have to get rid of all that stuff. I feel like somebody took a power washer to all my internal organs after the 21-day detox. </w:t>
      </w:r>
    </w:p>
    <w:p w14:paraId="521A2B9C" w14:textId="77777777" w:rsidR="00E82A1B" w:rsidRPr="00E82A1B" w:rsidRDefault="00E82A1B" w:rsidP="00E82A1B">
      <w:pPr>
        <w:spacing w:line="276" w:lineRule="auto"/>
        <w:rPr>
          <w:rFonts w:ascii="Calibri" w:hAnsi="Calibri"/>
        </w:rPr>
      </w:pPr>
    </w:p>
    <w:p w14:paraId="5107EEF1" w14:textId="77777777" w:rsidR="00E82A1B" w:rsidRPr="00E82A1B" w:rsidRDefault="00E82A1B" w:rsidP="00E82A1B">
      <w:pPr>
        <w:spacing w:line="276" w:lineRule="auto"/>
        <w:rPr>
          <w:rFonts w:ascii="Calibri" w:hAnsi="Calibri"/>
        </w:rPr>
      </w:pPr>
      <w:r w:rsidRPr="00E82A1B">
        <w:rPr>
          <w:rFonts w:ascii="Calibri" w:hAnsi="Calibri"/>
        </w:rPr>
        <w:t xml:space="preserve">Spiritually speaking, we have to detox. We detox by confessing sins to God. It feels good. </w:t>
      </w:r>
    </w:p>
    <w:p w14:paraId="38666346" w14:textId="77777777" w:rsidR="00E82A1B" w:rsidRPr="00E82A1B" w:rsidRDefault="00E82A1B" w:rsidP="00E82A1B">
      <w:pPr>
        <w:spacing w:line="276" w:lineRule="auto"/>
        <w:rPr>
          <w:rFonts w:ascii="Calibri" w:hAnsi="Calibri"/>
        </w:rPr>
      </w:pPr>
    </w:p>
    <w:p w14:paraId="4AFB5875" w14:textId="77777777" w:rsidR="00E82A1B" w:rsidRPr="00E82A1B" w:rsidRDefault="00E82A1B" w:rsidP="00E82A1B">
      <w:pPr>
        <w:spacing w:line="276" w:lineRule="auto"/>
        <w:rPr>
          <w:rFonts w:ascii="Calibri" w:hAnsi="Calibri"/>
        </w:rPr>
      </w:pPr>
      <w:r w:rsidRPr="00E82A1B">
        <w:rPr>
          <w:rFonts w:ascii="Calibri" w:hAnsi="Calibri"/>
        </w:rPr>
        <w:t xml:space="preserve">Sometimes we're like, “I don't want to tell God.” God already knows that you did what you did. There are no secrets from the Lord last time I checked. Don’t be embarrassed to talk to God about your junk, because God already knows your junk. He has it all listed out. It's not like the Lord's like, “I never thought that about her.” God knows it all anyway, so just confess it to Him. You'll feel better. Get rid of those spiritual toxins. </w:t>
      </w:r>
    </w:p>
    <w:p w14:paraId="277D6D27" w14:textId="77777777" w:rsidR="00E82A1B" w:rsidRPr="00E82A1B" w:rsidRDefault="00E82A1B" w:rsidP="00E82A1B">
      <w:pPr>
        <w:spacing w:line="276" w:lineRule="auto"/>
        <w:rPr>
          <w:rFonts w:ascii="Calibri" w:hAnsi="Calibri"/>
        </w:rPr>
      </w:pPr>
    </w:p>
    <w:p w14:paraId="11D1332F" w14:textId="2028342E" w:rsidR="00E82A1B" w:rsidRPr="00E82A1B" w:rsidRDefault="00E82A1B" w:rsidP="00E82A1B">
      <w:pPr>
        <w:spacing w:line="276" w:lineRule="auto"/>
        <w:rPr>
          <w:rFonts w:ascii="Calibri" w:hAnsi="Calibri"/>
        </w:rPr>
      </w:pPr>
      <w:r w:rsidRPr="00E82A1B">
        <w:rPr>
          <w:rFonts w:ascii="Calibri" w:hAnsi="Calibri"/>
        </w:rPr>
        <w:t>Sometimes we try to get rid of sin by minimizing sin. We say, “It’s not that big a deal. It wasn't that bad.</w:t>
      </w:r>
      <w:r w:rsidR="002256A3">
        <w:rPr>
          <w:rFonts w:ascii="Calibri" w:hAnsi="Calibri"/>
        </w:rPr>
        <w:t>”</w:t>
      </w:r>
      <w:r w:rsidRPr="00E82A1B">
        <w:rPr>
          <w:rFonts w:ascii="Calibri" w:hAnsi="Calibri"/>
        </w:rPr>
        <w:t xml:space="preserve"> Sometimes we try to rationalize our sin. We say, “Lots of people do it, so what's the big deal?” Don’t ever let people be your standard. God is the standard, not people. Sometimes we get people around us to make us feel better. “I don't sin as much as she does. I'm a really good person.” You just moved the bar down to right here and you're like, “I am so moral and ethical. I feel so great about myself.” God</w:t>
      </w:r>
      <w:r w:rsidR="002256A3">
        <w:rPr>
          <w:rFonts w:ascii="Calibri" w:hAnsi="Calibri"/>
        </w:rPr>
        <w:t xml:space="preserve"> i</w:t>
      </w:r>
      <w:r w:rsidRPr="00E82A1B">
        <w:rPr>
          <w:rFonts w:ascii="Calibri" w:hAnsi="Calibri"/>
        </w:rPr>
        <w:t xml:space="preserve">s the standard. Sometimes we compromise because we lower that bar. </w:t>
      </w:r>
    </w:p>
    <w:p w14:paraId="21A54687" w14:textId="77777777" w:rsidR="00E82A1B" w:rsidRPr="00E82A1B" w:rsidRDefault="00E82A1B" w:rsidP="00E82A1B">
      <w:pPr>
        <w:spacing w:line="276" w:lineRule="auto"/>
        <w:rPr>
          <w:rFonts w:ascii="Calibri" w:hAnsi="Calibri"/>
        </w:rPr>
      </w:pPr>
    </w:p>
    <w:p w14:paraId="5C8F6236" w14:textId="77777777" w:rsidR="00E82A1B" w:rsidRPr="00E82A1B" w:rsidRDefault="00E82A1B" w:rsidP="00E82A1B">
      <w:pPr>
        <w:spacing w:line="276" w:lineRule="auto"/>
        <w:rPr>
          <w:rFonts w:ascii="Calibri" w:hAnsi="Calibri"/>
          <w:b/>
          <w:bCs/>
        </w:rPr>
      </w:pPr>
      <w:r w:rsidRPr="00E82A1B">
        <w:rPr>
          <w:rFonts w:ascii="Calibri" w:hAnsi="Calibri"/>
        </w:rPr>
        <w:t>Cleansing me from sin has to do with my past. But there's also something in the future. I'm going to give you a big theological word today – sanctification.</w:t>
      </w:r>
    </w:p>
    <w:p w14:paraId="03B7A22A" w14:textId="77777777" w:rsidR="00E82A1B" w:rsidRPr="00E82A1B" w:rsidRDefault="00E82A1B" w:rsidP="00E82A1B">
      <w:pPr>
        <w:spacing w:line="276" w:lineRule="auto"/>
        <w:rPr>
          <w:rFonts w:ascii="Calibri" w:hAnsi="Calibri"/>
          <w:b/>
          <w:bCs/>
        </w:rPr>
      </w:pPr>
    </w:p>
    <w:p w14:paraId="36D4D1FE" w14:textId="77777777" w:rsidR="00E82A1B" w:rsidRPr="00E82A1B" w:rsidRDefault="00E82A1B" w:rsidP="00E82A1B">
      <w:pPr>
        <w:spacing w:line="276" w:lineRule="auto"/>
        <w:rPr>
          <w:rFonts w:ascii="Calibri" w:hAnsi="Calibri"/>
        </w:rPr>
      </w:pPr>
      <w:r w:rsidRPr="00E82A1B">
        <w:rPr>
          <w:rFonts w:ascii="Calibri" w:hAnsi="Calibri"/>
          <w:b/>
          <w:bCs/>
        </w:rPr>
        <w:t>C. Makes Me More Like Christ</w:t>
      </w:r>
    </w:p>
    <w:p w14:paraId="1D88C19C" w14:textId="77777777" w:rsidR="00E82A1B" w:rsidRPr="00E82A1B" w:rsidRDefault="00E82A1B" w:rsidP="00E82A1B">
      <w:pPr>
        <w:spacing w:line="276" w:lineRule="auto"/>
        <w:rPr>
          <w:rFonts w:ascii="Calibri" w:hAnsi="Calibri"/>
        </w:rPr>
      </w:pPr>
    </w:p>
    <w:p w14:paraId="22784A53" w14:textId="77777777" w:rsidR="00E82A1B" w:rsidRPr="00E82A1B" w:rsidRDefault="00E82A1B" w:rsidP="00E82A1B">
      <w:pPr>
        <w:spacing w:line="276" w:lineRule="auto"/>
        <w:rPr>
          <w:rFonts w:ascii="Calibri" w:hAnsi="Calibri"/>
        </w:rPr>
      </w:pPr>
      <w:r w:rsidRPr="00E82A1B">
        <w:rPr>
          <w:rFonts w:ascii="Calibri" w:hAnsi="Calibri"/>
        </w:rPr>
        <w:t xml:space="preserve">Sanctification is the big theological word that describes the journey that we are on to become more Christlike. It's that spiritual growth pattern that we're building in our life. We're becoming more like Christ. </w:t>
      </w:r>
    </w:p>
    <w:p w14:paraId="7BC82505" w14:textId="77777777" w:rsidR="00E82A1B" w:rsidRPr="00E82A1B" w:rsidRDefault="00E82A1B" w:rsidP="00E82A1B">
      <w:pPr>
        <w:spacing w:line="276" w:lineRule="auto"/>
        <w:rPr>
          <w:rFonts w:ascii="Calibri" w:hAnsi="Calibri"/>
        </w:rPr>
      </w:pPr>
    </w:p>
    <w:p w14:paraId="48412CF9" w14:textId="77777777" w:rsidR="00E82A1B" w:rsidRPr="00E82A1B" w:rsidRDefault="00E82A1B" w:rsidP="00E82A1B">
      <w:pPr>
        <w:spacing w:line="276" w:lineRule="auto"/>
        <w:rPr>
          <w:rFonts w:ascii="Calibri" w:hAnsi="Calibri"/>
        </w:rPr>
      </w:pPr>
      <w:r w:rsidRPr="00E82A1B">
        <w:rPr>
          <w:rFonts w:ascii="Calibri" w:hAnsi="Calibri"/>
        </w:rPr>
        <w:lastRenderedPageBreak/>
        <w:t xml:space="preserve">How many of you know it takes time to grow spiritually? Has anybody here ever been frustrated with your spiritual life? “Why do I keep doing the same stuff over and over again?” It takes some time. It takes a little work. If you're a newer Christian, you can’t expect to be at the same place in your faith journey than somebody who's been in the faith for 10, 15, or 25 years. If you'll faithfully serve God and commit yourself to spiritual growth, you'll get there. But it may take a little time. It's not instantaneous. The moment that you call on the name of Jesus doesn't mean that you flip a switch in your life and that you don't talk the exact way that you used to talk. It doesn't mean that you don't think the thoughts that you used to think. It takes some time. It's the process that you're on. We call that sanctification. </w:t>
      </w:r>
    </w:p>
    <w:p w14:paraId="0767258D" w14:textId="77777777" w:rsidR="00E82A1B" w:rsidRPr="00E82A1B" w:rsidRDefault="00E82A1B" w:rsidP="00E82A1B">
      <w:pPr>
        <w:spacing w:line="276" w:lineRule="auto"/>
        <w:rPr>
          <w:rFonts w:ascii="Calibri" w:hAnsi="Calibri"/>
        </w:rPr>
      </w:pPr>
    </w:p>
    <w:p w14:paraId="1B184494" w14:textId="77777777" w:rsidR="00E82A1B" w:rsidRPr="00E82A1B" w:rsidRDefault="00E82A1B" w:rsidP="00E82A1B">
      <w:pPr>
        <w:spacing w:line="276" w:lineRule="auto"/>
        <w:rPr>
          <w:rFonts w:ascii="Calibri" w:hAnsi="Calibri"/>
        </w:rPr>
      </w:pPr>
      <w:r w:rsidRPr="00E82A1B">
        <w:rPr>
          <w:rFonts w:ascii="Calibri" w:hAnsi="Calibri"/>
        </w:rPr>
        <w:t xml:space="preserve">Hebrews 13:12 tells us that we are sanctified by the blood. </w:t>
      </w:r>
    </w:p>
    <w:p w14:paraId="0D0B97A4" w14:textId="77777777" w:rsidR="00E82A1B" w:rsidRPr="00E82A1B" w:rsidRDefault="00E82A1B" w:rsidP="00E82A1B">
      <w:pPr>
        <w:spacing w:line="276" w:lineRule="auto"/>
        <w:rPr>
          <w:rFonts w:ascii="Calibri" w:hAnsi="Calibri"/>
        </w:rPr>
      </w:pPr>
    </w:p>
    <w:p w14:paraId="10C5390F" w14:textId="77777777" w:rsidR="00E82A1B" w:rsidRPr="00E82A1B" w:rsidRDefault="00E82A1B" w:rsidP="00E82A1B">
      <w:pPr>
        <w:spacing w:line="276" w:lineRule="auto"/>
        <w:rPr>
          <w:rFonts w:ascii="Calibri" w:hAnsi="Calibri"/>
        </w:rPr>
      </w:pPr>
      <w:r w:rsidRPr="00E82A1B">
        <w:rPr>
          <w:rFonts w:ascii="Calibri" w:hAnsi="Calibri"/>
        </w:rPr>
        <w:t>Therefore, Jesus also suffered outside the gate, so that he might sanctify the people by his blood” (Hebrews 13:12).</w:t>
      </w:r>
    </w:p>
    <w:p w14:paraId="792ABD0D" w14:textId="77777777" w:rsidR="00E82A1B" w:rsidRPr="00E82A1B" w:rsidRDefault="00E82A1B" w:rsidP="00E82A1B">
      <w:pPr>
        <w:spacing w:line="276" w:lineRule="auto"/>
        <w:rPr>
          <w:rFonts w:ascii="Calibri" w:hAnsi="Calibri"/>
        </w:rPr>
      </w:pPr>
    </w:p>
    <w:p w14:paraId="77A39C4C" w14:textId="77777777" w:rsidR="00E82A1B" w:rsidRPr="00E82A1B" w:rsidRDefault="00E82A1B" w:rsidP="00E82A1B">
      <w:pPr>
        <w:spacing w:line="276" w:lineRule="auto"/>
        <w:rPr>
          <w:rFonts w:ascii="Calibri" w:hAnsi="Calibri"/>
        </w:rPr>
      </w:pPr>
      <w:r w:rsidRPr="00E82A1B">
        <w:rPr>
          <w:rFonts w:ascii="Calibri" w:hAnsi="Calibri"/>
        </w:rPr>
        <w:t xml:space="preserve">The way that we are put into a growing dynamic relationship with God is because of the blood. It started with the blood. </w:t>
      </w:r>
    </w:p>
    <w:p w14:paraId="5AB0041F" w14:textId="77777777" w:rsidR="00E82A1B" w:rsidRPr="00E82A1B" w:rsidRDefault="00E82A1B" w:rsidP="00E82A1B">
      <w:pPr>
        <w:spacing w:line="276" w:lineRule="auto"/>
        <w:rPr>
          <w:rFonts w:ascii="Calibri" w:hAnsi="Calibri"/>
        </w:rPr>
      </w:pPr>
    </w:p>
    <w:p w14:paraId="2D9B047C" w14:textId="77777777" w:rsidR="00E82A1B" w:rsidRPr="00E82A1B" w:rsidRDefault="00E82A1B" w:rsidP="00E82A1B">
      <w:pPr>
        <w:spacing w:line="276" w:lineRule="auto"/>
        <w:rPr>
          <w:rFonts w:ascii="Calibri" w:hAnsi="Calibri"/>
        </w:rPr>
      </w:pPr>
      <w:r w:rsidRPr="00E82A1B">
        <w:rPr>
          <w:rFonts w:ascii="Calibri" w:hAnsi="Calibri"/>
        </w:rPr>
        <w:t xml:space="preserve">Some of you have seen the commercials online or on TV for ancestry.com. Who has taken an ancestry.com blood test? You learned who your relatives are and where you're from, and all that kind of stuff. They send you the little diagram that says you're 21% Scandinavian or whatever you are. You might be a little surprised. You might have thought you had more of this background, but then you took the test. You're like, “Oh my goodness, I'm actually Chinese. I didn't even know it. Whoa. Incredible.” The blood doesn't lie. The blood reveals it. Your blood has a specific DNA, which is a code that reveals so much about where you're from and who you're connected to. It tells us a lot about your family. </w:t>
      </w:r>
    </w:p>
    <w:p w14:paraId="2F07E01D" w14:textId="77777777" w:rsidR="00E82A1B" w:rsidRPr="00E82A1B" w:rsidRDefault="00E82A1B" w:rsidP="00E82A1B">
      <w:pPr>
        <w:spacing w:line="276" w:lineRule="auto"/>
        <w:rPr>
          <w:rFonts w:ascii="Calibri" w:hAnsi="Calibri"/>
        </w:rPr>
      </w:pPr>
    </w:p>
    <w:p w14:paraId="5C2D94EC" w14:textId="77777777" w:rsidR="00E82A1B" w:rsidRPr="00E82A1B" w:rsidRDefault="00E82A1B" w:rsidP="00E82A1B">
      <w:pPr>
        <w:spacing w:line="276" w:lineRule="auto"/>
        <w:rPr>
          <w:rFonts w:ascii="Calibri" w:hAnsi="Calibri"/>
        </w:rPr>
      </w:pPr>
      <w:r w:rsidRPr="00E82A1B">
        <w:rPr>
          <w:rFonts w:ascii="Calibri" w:hAnsi="Calibri"/>
        </w:rPr>
        <w:t xml:space="preserve">When they go to a crime scene, what do the investigators do? They look for blood and take samples because they want to see what happened at the crime scene. The blood doesn't lie. It reveals. </w:t>
      </w:r>
    </w:p>
    <w:p w14:paraId="5BB6FA26" w14:textId="77777777" w:rsidR="00E82A1B" w:rsidRPr="00E82A1B" w:rsidRDefault="00E82A1B" w:rsidP="00E82A1B">
      <w:pPr>
        <w:spacing w:line="276" w:lineRule="auto"/>
        <w:rPr>
          <w:rFonts w:ascii="Calibri" w:hAnsi="Calibri"/>
        </w:rPr>
      </w:pPr>
    </w:p>
    <w:p w14:paraId="15A76A89" w14:textId="77777777" w:rsidR="00E82A1B" w:rsidRPr="00E82A1B" w:rsidRDefault="00E82A1B" w:rsidP="00E82A1B">
      <w:pPr>
        <w:spacing w:line="276" w:lineRule="auto"/>
        <w:rPr>
          <w:rFonts w:ascii="Calibri" w:hAnsi="Calibri"/>
        </w:rPr>
      </w:pPr>
      <w:r w:rsidRPr="00E82A1B">
        <w:rPr>
          <w:rFonts w:ascii="Calibri" w:hAnsi="Calibri"/>
        </w:rPr>
        <w:t xml:space="preserve">Spiritually speaking, when you're in Christ, you receive a new DNA because you joined the family of God. That DNA is filled with the Holy Spirit. It’s the Spirit of God that gives us the capabilities to walk with God and to live a new life. </w:t>
      </w:r>
    </w:p>
    <w:p w14:paraId="52AEBE5E" w14:textId="77777777" w:rsidR="00E82A1B" w:rsidRPr="00E82A1B" w:rsidRDefault="00E82A1B" w:rsidP="00E82A1B">
      <w:pPr>
        <w:spacing w:line="276" w:lineRule="auto"/>
        <w:rPr>
          <w:rFonts w:ascii="Calibri" w:hAnsi="Calibri"/>
        </w:rPr>
      </w:pPr>
    </w:p>
    <w:p w14:paraId="14CA099F" w14:textId="77777777" w:rsidR="00E82A1B" w:rsidRPr="00E82A1B" w:rsidRDefault="00E82A1B" w:rsidP="00E82A1B">
      <w:pPr>
        <w:spacing w:line="276" w:lineRule="auto"/>
        <w:rPr>
          <w:rFonts w:ascii="Calibri" w:hAnsi="Calibri"/>
        </w:rPr>
      </w:pPr>
      <w:r w:rsidRPr="00E82A1B">
        <w:rPr>
          <w:rFonts w:ascii="Calibri" w:hAnsi="Calibri"/>
        </w:rPr>
        <w:t xml:space="preserve">I have some great news for you today. The Christian life is not up to you alone to live out. God has given you the Holy Spirit to dynamically empower your life, to take your life to a new level </w:t>
      </w:r>
      <w:r w:rsidRPr="00E82A1B">
        <w:rPr>
          <w:rFonts w:ascii="Calibri" w:hAnsi="Calibri"/>
        </w:rPr>
        <w:lastRenderedPageBreak/>
        <w:t xml:space="preserve">that you could not achieve by yourself. You have power because you have a new DNA, you have a new orientation. You're not the same person. </w:t>
      </w:r>
    </w:p>
    <w:p w14:paraId="25DFDAB3" w14:textId="77777777" w:rsidR="00E82A1B" w:rsidRPr="00E82A1B" w:rsidRDefault="00E82A1B" w:rsidP="00E82A1B">
      <w:pPr>
        <w:spacing w:line="276" w:lineRule="auto"/>
        <w:rPr>
          <w:rFonts w:ascii="Calibri" w:hAnsi="Calibri"/>
        </w:rPr>
      </w:pPr>
    </w:p>
    <w:p w14:paraId="17D5D8E0" w14:textId="39B04833" w:rsidR="00E82A1B" w:rsidRPr="00E82A1B" w:rsidRDefault="006B7422" w:rsidP="00E82A1B">
      <w:pPr>
        <w:spacing w:line="276" w:lineRule="auto"/>
        <w:rPr>
          <w:rFonts w:ascii="Calibri" w:hAnsi="Calibri"/>
        </w:rPr>
      </w:pPr>
      <w:r>
        <w:rPr>
          <w:rFonts w:ascii="Calibri" w:hAnsi="Calibri"/>
        </w:rPr>
        <w:t>2 Corinthians says, “T</w:t>
      </w:r>
      <w:r w:rsidR="00E82A1B" w:rsidRPr="00E82A1B">
        <w:rPr>
          <w:rFonts w:ascii="Calibri" w:hAnsi="Calibri"/>
        </w:rPr>
        <w:t>he old person has passed away</w:t>
      </w:r>
      <w:r>
        <w:rPr>
          <w:rFonts w:ascii="Calibri" w:hAnsi="Calibri"/>
        </w:rPr>
        <w:t xml:space="preserve">, and </w:t>
      </w:r>
      <w:r w:rsidR="00E82A1B" w:rsidRPr="00E82A1B">
        <w:rPr>
          <w:rFonts w:ascii="Calibri" w:hAnsi="Calibri"/>
        </w:rPr>
        <w:t>all things have become new.”</w:t>
      </w:r>
    </w:p>
    <w:p w14:paraId="01EDC6AC" w14:textId="77777777" w:rsidR="00E82A1B" w:rsidRPr="00E82A1B" w:rsidRDefault="00E82A1B" w:rsidP="00E82A1B">
      <w:pPr>
        <w:spacing w:line="276" w:lineRule="auto"/>
        <w:rPr>
          <w:rFonts w:ascii="Calibri" w:hAnsi="Calibri"/>
        </w:rPr>
      </w:pPr>
    </w:p>
    <w:p w14:paraId="19EB57EE" w14:textId="77777777" w:rsidR="00E82A1B" w:rsidRPr="00E82A1B" w:rsidRDefault="00E82A1B" w:rsidP="00E82A1B">
      <w:pPr>
        <w:spacing w:line="276" w:lineRule="auto"/>
        <w:rPr>
          <w:rFonts w:ascii="Calibri" w:hAnsi="Calibri"/>
        </w:rPr>
      </w:pPr>
      <w:r w:rsidRPr="00E82A1B">
        <w:rPr>
          <w:rFonts w:ascii="Calibri" w:hAnsi="Calibri"/>
        </w:rPr>
        <w:t xml:space="preserve">How are we sanctified? We have the Spirit of God. </w:t>
      </w:r>
    </w:p>
    <w:p w14:paraId="7498F5B7" w14:textId="77777777" w:rsidR="00E82A1B" w:rsidRPr="00E82A1B" w:rsidRDefault="00E82A1B" w:rsidP="00E82A1B">
      <w:pPr>
        <w:spacing w:line="276" w:lineRule="auto"/>
        <w:rPr>
          <w:rFonts w:ascii="Calibri" w:hAnsi="Calibri"/>
          <w:b/>
          <w:bCs/>
        </w:rPr>
      </w:pPr>
    </w:p>
    <w:p w14:paraId="2B175D6D" w14:textId="77777777" w:rsidR="00E82A1B" w:rsidRPr="00E82A1B" w:rsidRDefault="00E82A1B" w:rsidP="00E82A1B">
      <w:pPr>
        <w:spacing w:line="276" w:lineRule="auto"/>
        <w:rPr>
          <w:rFonts w:ascii="Calibri" w:hAnsi="Calibri"/>
        </w:rPr>
      </w:pPr>
      <w:r w:rsidRPr="00E82A1B">
        <w:rPr>
          <w:rFonts w:ascii="Calibri" w:hAnsi="Calibri"/>
        </w:rPr>
        <w:t xml:space="preserve">Let me give you another way that we’re sanctified. We’re sanctified by what we feed in our life. </w:t>
      </w:r>
    </w:p>
    <w:p w14:paraId="3A67E076" w14:textId="77777777" w:rsidR="00E82A1B" w:rsidRPr="00E82A1B" w:rsidRDefault="00E82A1B" w:rsidP="00E82A1B">
      <w:pPr>
        <w:spacing w:line="276" w:lineRule="auto"/>
        <w:rPr>
          <w:rFonts w:ascii="Calibri" w:hAnsi="Calibri"/>
        </w:rPr>
      </w:pPr>
    </w:p>
    <w:p w14:paraId="3E1ADBBE" w14:textId="156FF04F" w:rsidR="00E82A1B" w:rsidRPr="00E82A1B" w:rsidRDefault="00E82A1B" w:rsidP="00E82A1B">
      <w:pPr>
        <w:spacing w:line="276" w:lineRule="auto"/>
        <w:rPr>
          <w:rFonts w:ascii="Calibri" w:hAnsi="Calibri"/>
        </w:rPr>
      </w:pPr>
      <w:r w:rsidRPr="00E82A1B">
        <w:rPr>
          <w:rFonts w:ascii="Calibri" w:hAnsi="Calibri"/>
        </w:rPr>
        <w:t>“Therefore, put to death what belongs to your earthly nature: sexual immorality,</w:t>
      </w:r>
      <w:r w:rsidR="006B7422">
        <w:rPr>
          <w:rFonts w:ascii="Calibri" w:hAnsi="Calibri"/>
        </w:rPr>
        <w:t xml:space="preserve"> impurity, lust, evil </w:t>
      </w:r>
      <w:r w:rsidRPr="00E82A1B">
        <w:rPr>
          <w:rFonts w:ascii="Calibri" w:hAnsi="Calibri"/>
        </w:rPr>
        <w:t>desire, and greed, which is idolatry” (Colossians 3:5).</w:t>
      </w:r>
    </w:p>
    <w:p w14:paraId="276CEFCD" w14:textId="77777777" w:rsidR="00E82A1B" w:rsidRPr="00E82A1B" w:rsidRDefault="00E82A1B" w:rsidP="00E82A1B">
      <w:pPr>
        <w:spacing w:line="276" w:lineRule="auto"/>
        <w:rPr>
          <w:rFonts w:ascii="Calibri" w:hAnsi="Calibri"/>
        </w:rPr>
      </w:pPr>
    </w:p>
    <w:p w14:paraId="193854E8" w14:textId="77777777" w:rsidR="00E82A1B" w:rsidRPr="00E82A1B" w:rsidRDefault="00E82A1B" w:rsidP="00E82A1B">
      <w:pPr>
        <w:spacing w:line="276" w:lineRule="auto"/>
        <w:rPr>
          <w:rFonts w:ascii="Calibri" w:hAnsi="Calibri"/>
        </w:rPr>
      </w:pPr>
      <w:r w:rsidRPr="00E82A1B">
        <w:rPr>
          <w:rFonts w:ascii="Calibri" w:hAnsi="Calibri"/>
        </w:rPr>
        <w:t xml:space="preserve">I starve. I put to death certain things in my life, and then I feed other things. Whatever I feed is what will come out. If I put the things of the Spirit in my mind, then guess what's going to come out of my life? Spirit. But if I feed my body and myself with my flesh, what comes out? Flesh. If we don't like what's coming out of our mouth, our mind, and our heart, we have to look at the intake. Because what's going in is what's going to come out. Colossians says, “Put it to death.” Quit feeding your flesh. </w:t>
      </w:r>
    </w:p>
    <w:p w14:paraId="211DFC0F" w14:textId="77777777" w:rsidR="00E82A1B" w:rsidRPr="00E82A1B" w:rsidRDefault="00E82A1B" w:rsidP="00E82A1B">
      <w:pPr>
        <w:spacing w:line="276" w:lineRule="auto"/>
        <w:rPr>
          <w:rFonts w:ascii="Calibri" w:hAnsi="Calibri"/>
        </w:rPr>
      </w:pPr>
    </w:p>
    <w:p w14:paraId="165B92A2" w14:textId="0262B815" w:rsidR="00E82A1B" w:rsidRPr="00E82A1B" w:rsidRDefault="00E82A1B" w:rsidP="00E82A1B">
      <w:pPr>
        <w:spacing w:line="276" w:lineRule="auto"/>
        <w:rPr>
          <w:rFonts w:ascii="Calibri" w:hAnsi="Calibri"/>
        </w:rPr>
      </w:pPr>
      <w:r w:rsidRPr="00E82A1B">
        <w:rPr>
          <w:rFonts w:ascii="Calibri" w:hAnsi="Calibri"/>
        </w:rPr>
        <w:t xml:space="preserve">For some of us, it may be the movies that we watch, the friends that we have, the shows that we enjoy, the internet sites we look at it. It may be just what's going on in our mind. But if we don't like what's coming out, we have to look at what's coming in. If we will starve the flesh, we will feed the spirit. You'll be sanctified by the blood. It’s a good thing. We need sanctification because Christians still sin. </w:t>
      </w:r>
    </w:p>
    <w:p w14:paraId="521519C2" w14:textId="77777777" w:rsidR="00E82A1B" w:rsidRPr="00E82A1B" w:rsidRDefault="00E82A1B" w:rsidP="00E82A1B">
      <w:pPr>
        <w:spacing w:line="276" w:lineRule="auto"/>
        <w:rPr>
          <w:rFonts w:ascii="Calibri" w:hAnsi="Calibri"/>
        </w:rPr>
      </w:pPr>
    </w:p>
    <w:p w14:paraId="0E89F734" w14:textId="29D15267" w:rsidR="00E82A1B" w:rsidRPr="00E82A1B" w:rsidRDefault="00E82A1B" w:rsidP="00E82A1B">
      <w:pPr>
        <w:spacing w:line="276" w:lineRule="auto"/>
        <w:rPr>
          <w:rFonts w:ascii="Calibri" w:hAnsi="Calibri"/>
        </w:rPr>
      </w:pPr>
      <w:r w:rsidRPr="00E82A1B">
        <w:rPr>
          <w:rFonts w:ascii="Calibri" w:hAnsi="Calibri"/>
        </w:rPr>
        <w:t xml:space="preserve">We have a big problem and we need some help with that. But God has given us the Spirit, so let's feed the spirit. How can I feed the spirit? How about the word of God? How about coming to church every weekend and being with the people of God? Does that feed your spirit? When you leave church, you're like, “I feel good. I feel close to God. I've been with the people of God. It feels good.” We ought to feed our spirit by reading the word of God. We ought to feed our spirit by loving others. We ought to feed our spirit by following the teachings of Jesus. Those things feed </w:t>
      </w:r>
      <w:r w:rsidR="006B7422">
        <w:rPr>
          <w:rFonts w:ascii="Calibri" w:hAnsi="Calibri"/>
        </w:rPr>
        <w:t xml:space="preserve">the </w:t>
      </w:r>
      <w:r w:rsidRPr="00E82A1B">
        <w:rPr>
          <w:rFonts w:ascii="Calibri" w:hAnsi="Calibri"/>
        </w:rPr>
        <w:t xml:space="preserve">spirit. Let's feed the spirit. </w:t>
      </w:r>
    </w:p>
    <w:p w14:paraId="5DDD438E" w14:textId="77777777" w:rsidR="00E82A1B" w:rsidRPr="00E82A1B" w:rsidRDefault="00E82A1B" w:rsidP="00E82A1B">
      <w:pPr>
        <w:spacing w:line="276" w:lineRule="auto"/>
        <w:rPr>
          <w:rFonts w:ascii="Calibri" w:hAnsi="Calibri"/>
        </w:rPr>
      </w:pPr>
    </w:p>
    <w:p w14:paraId="0C758B3C" w14:textId="7C949169" w:rsidR="00E82A1B" w:rsidRPr="00E82A1B" w:rsidRDefault="00E82A1B" w:rsidP="00E82A1B">
      <w:pPr>
        <w:spacing w:line="276" w:lineRule="auto"/>
        <w:rPr>
          <w:rFonts w:ascii="Calibri" w:hAnsi="Calibri"/>
        </w:rPr>
      </w:pPr>
      <w:r w:rsidRPr="00E82A1B">
        <w:rPr>
          <w:rFonts w:ascii="Calibri" w:hAnsi="Calibri"/>
        </w:rPr>
        <w:t>When I</w:t>
      </w:r>
      <w:r w:rsidR="00A83E9D">
        <w:rPr>
          <w:rFonts w:ascii="Calibri" w:hAnsi="Calibri"/>
        </w:rPr>
        <w:t xml:space="preserve"> first</w:t>
      </w:r>
      <w:r w:rsidRPr="00E82A1B">
        <w:rPr>
          <w:rFonts w:ascii="Calibri" w:hAnsi="Calibri"/>
        </w:rPr>
        <w:t xml:space="preserve"> took the 21-day detox (now I've done it several years in a row), I started eating vegetables I had never eaten before. There's not that much you can eat, honestly, so I was like, “I guess I'll eat this.” I actually started to enjoy eating some things I had never craved before. My appetite began to change. Now you may see me during the week munching on some little </w:t>
      </w:r>
      <w:r w:rsidRPr="00E82A1B">
        <w:rPr>
          <w:rFonts w:ascii="Calibri" w:hAnsi="Calibri"/>
        </w:rPr>
        <w:lastRenderedPageBreak/>
        <w:t xml:space="preserve">celery sticks or eating peppers. I never used to do that. I'm like, “Candy for me.” I enjoy that. My appetite began to change. </w:t>
      </w:r>
    </w:p>
    <w:p w14:paraId="146B3ED0" w14:textId="77777777" w:rsidR="00E82A1B" w:rsidRPr="00E82A1B" w:rsidRDefault="00E82A1B" w:rsidP="00E82A1B">
      <w:pPr>
        <w:spacing w:line="276" w:lineRule="auto"/>
        <w:rPr>
          <w:rFonts w:ascii="Calibri" w:hAnsi="Calibri"/>
        </w:rPr>
      </w:pPr>
    </w:p>
    <w:p w14:paraId="71556602" w14:textId="77777777" w:rsidR="00E82A1B" w:rsidRPr="00E82A1B" w:rsidRDefault="00E82A1B" w:rsidP="00E82A1B">
      <w:pPr>
        <w:spacing w:line="276" w:lineRule="auto"/>
        <w:rPr>
          <w:rFonts w:ascii="Calibri" w:hAnsi="Calibri"/>
        </w:rPr>
      </w:pPr>
      <w:r w:rsidRPr="00E82A1B">
        <w:rPr>
          <w:rFonts w:ascii="Calibri" w:hAnsi="Calibri"/>
        </w:rPr>
        <w:t xml:space="preserve">What we feed ourselves is what we will begin to desire. It is true physically. It's true in the spiritual realm, too. The question is, what are you feeding on? What are you eating? What are you consuming? If you don't like what's coming out, look what's coming in. </w:t>
      </w:r>
    </w:p>
    <w:p w14:paraId="7437609F" w14:textId="77777777" w:rsidR="00E82A1B" w:rsidRPr="00E82A1B" w:rsidRDefault="00E82A1B" w:rsidP="00E82A1B">
      <w:pPr>
        <w:spacing w:line="276" w:lineRule="auto"/>
        <w:rPr>
          <w:rFonts w:ascii="Calibri" w:hAnsi="Calibri"/>
        </w:rPr>
      </w:pPr>
    </w:p>
    <w:p w14:paraId="0B82A462" w14:textId="77777777" w:rsidR="00E82A1B" w:rsidRPr="00E82A1B" w:rsidRDefault="00E82A1B" w:rsidP="00E82A1B">
      <w:pPr>
        <w:spacing w:line="276" w:lineRule="auto"/>
        <w:rPr>
          <w:rFonts w:ascii="Calibri" w:hAnsi="Calibri"/>
        </w:rPr>
      </w:pPr>
      <w:r w:rsidRPr="00E82A1B">
        <w:rPr>
          <w:rFonts w:ascii="Calibri" w:hAnsi="Calibri"/>
          <w:b/>
          <w:bCs/>
        </w:rPr>
        <w:t>D. Grants Me Spiritual Victory</w:t>
      </w:r>
    </w:p>
    <w:p w14:paraId="2DE8F761" w14:textId="77777777" w:rsidR="00E82A1B" w:rsidRPr="00E82A1B" w:rsidRDefault="00E82A1B" w:rsidP="00E82A1B">
      <w:pPr>
        <w:spacing w:line="276" w:lineRule="auto"/>
        <w:rPr>
          <w:rFonts w:ascii="Calibri" w:hAnsi="Calibri"/>
        </w:rPr>
      </w:pPr>
    </w:p>
    <w:p w14:paraId="5D670B6B" w14:textId="77777777" w:rsidR="00E82A1B" w:rsidRPr="00E82A1B" w:rsidRDefault="00E82A1B" w:rsidP="00E82A1B">
      <w:pPr>
        <w:spacing w:line="276" w:lineRule="auto"/>
        <w:rPr>
          <w:rFonts w:ascii="Calibri" w:hAnsi="Calibri"/>
        </w:rPr>
      </w:pPr>
      <w:r w:rsidRPr="00E82A1B">
        <w:rPr>
          <w:rFonts w:ascii="Calibri" w:hAnsi="Calibri"/>
        </w:rPr>
        <w:t>Does anybody here today want to be spiritually victorious?</w:t>
      </w:r>
    </w:p>
    <w:p w14:paraId="552DF723" w14:textId="77777777" w:rsidR="00E82A1B" w:rsidRPr="00E82A1B" w:rsidRDefault="00E82A1B" w:rsidP="00E82A1B">
      <w:pPr>
        <w:spacing w:line="276" w:lineRule="auto"/>
        <w:rPr>
          <w:rFonts w:ascii="Calibri" w:hAnsi="Calibri"/>
        </w:rPr>
      </w:pPr>
    </w:p>
    <w:p w14:paraId="5F6EEFCD" w14:textId="77777777" w:rsidR="00E82A1B" w:rsidRPr="00E82A1B" w:rsidRDefault="00E82A1B" w:rsidP="00E82A1B">
      <w:pPr>
        <w:spacing w:line="276" w:lineRule="auto"/>
        <w:rPr>
          <w:rFonts w:ascii="Calibri" w:hAnsi="Calibri"/>
        </w:rPr>
      </w:pPr>
      <w:r w:rsidRPr="00E82A1B">
        <w:rPr>
          <w:rFonts w:ascii="Calibri" w:hAnsi="Calibri"/>
        </w:rPr>
        <w:t>“They conquered him by the blood of the Lamb and by the word of their testimony” (Revelation 12:11).</w:t>
      </w:r>
    </w:p>
    <w:p w14:paraId="3DF26F81" w14:textId="77777777" w:rsidR="00E82A1B" w:rsidRPr="00E82A1B" w:rsidRDefault="00E82A1B" w:rsidP="00E82A1B">
      <w:pPr>
        <w:spacing w:line="276" w:lineRule="auto"/>
        <w:rPr>
          <w:rFonts w:ascii="Calibri" w:hAnsi="Calibri"/>
        </w:rPr>
      </w:pPr>
    </w:p>
    <w:p w14:paraId="18AC6E26" w14:textId="4264E8E8" w:rsidR="00E82A1B" w:rsidRPr="00E82A1B" w:rsidRDefault="00E82A1B" w:rsidP="00E82A1B">
      <w:pPr>
        <w:spacing w:line="276" w:lineRule="auto"/>
        <w:rPr>
          <w:rFonts w:ascii="Calibri" w:hAnsi="Calibri"/>
        </w:rPr>
      </w:pPr>
      <w:r w:rsidRPr="00E82A1B">
        <w:rPr>
          <w:rFonts w:ascii="Calibri" w:hAnsi="Calibri"/>
        </w:rPr>
        <w:t>Revelation 12 is an amazing passage. Most people don't understand it. I'm one of those. But Revelation 12 is a chapter about the final defeat of Satan. Satan has been given the ability to still influence the world. He's still active. He's still deceiving. He's still doing all the same tricks that he's been doing for a long time. But at the end of time, God</w:t>
      </w:r>
      <w:r w:rsidR="00A83E9D">
        <w:rPr>
          <w:rFonts w:ascii="Calibri" w:hAnsi="Calibri"/>
        </w:rPr>
        <w:t xml:space="preserve"> i</w:t>
      </w:r>
      <w:r w:rsidRPr="00E82A1B">
        <w:rPr>
          <w:rFonts w:ascii="Calibri" w:hAnsi="Calibri"/>
        </w:rPr>
        <w:t xml:space="preserve">s going to say, “Done.” In Revelation 12, John the apostle has a revelation of the end times, and God shows him that the devil is finally going to be defeated. </w:t>
      </w:r>
    </w:p>
    <w:p w14:paraId="2A0A69D1" w14:textId="77777777" w:rsidR="00E82A1B" w:rsidRPr="00E82A1B" w:rsidRDefault="00E82A1B" w:rsidP="00E82A1B">
      <w:pPr>
        <w:spacing w:line="276" w:lineRule="auto"/>
        <w:rPr>
          <w:rFonts w:ascii="Calibri" w:hAnsi="Calibri"/>
        </w:rPr>
      </w:pPr>
    </w:p>
    <w:p w14:paraId="6C8A51BD" w14:textId="09024F73" w:rsidR="00E82A1B" w:rsidRPr="00E82A1B" w:rsidRDefault="00E82A1B" w:rsidP="00E82A1B">
      <w:pPr>
        <w:spacing w:line="276" w:lineRule="auto"/>
        <w:rPr>
          <w:rFonts w:ascii="Calibri" w:hAnsi="Calibri"/>
        </w:rPr>
      </w:pPr>
      <w:r w:rsidRPr="00E82A1B">
        <w:rPr>
          <w:rFonts w:ascii="Calibri" w:hAnsi="Calibri"/>
        </w:rPr>
        <w:t>The defeat of Satan that's found in Revelation 12, I think, is still true today. You can defeat the devil's influence in your life by the blood of Christ and by the word of your testimony. We talked a lot about the blood of Christ today</w:t>
      </w:r>
      <w:r w:rsidR="00A83E9D">
        <w:rPr>
          <w:rFonts w:ascii="Calibri" w:hAnsi="Calibri"/>
        </w:rPr>
        <w:t>, b</w:t>
      </w:r>
      <w:r w:rsidRPr="00E82A1B">
        <w:rPr>
          <w:rFonts w:ascii="Calibri" w:hAnsi="Calibri"/>
        </w:rPr>
        <w:t xml:space="preserve">ut can we talk about the word of your testimony for just a minute? </w:t>
      </w:r>
    </w:p>
    <w:p w14:paraId="116E9F32" w14:textId="77777777" w:rsidR="00E82A1B" w:rsidRPr="00E82A1B" w:rsidRDefault="00E82A1B" w:rsidP="00E82A1B">
      <w:pPr>
        <w:spacing w:line="276" w:lineRule="auto"/>
        <w:rPr>
          <w:rFonts w:ascii="Calibri" w:hAnsi="Calibri"/>
        </w:rPr>
      </w:pPr>
    </w:p>
    <w:p w14:paraId="1FEC59C5" w14:textId="77777777" w:rsidR="00A83E9D" w:rsidRDefault="00E82A1B" w:rsidP="00E82A1B">
      <w:pPr>
        <w:spacing w:line="276" w:lineRule="auto"/>
        <w:rPr>
          <w:rFonts w:ascii="Calibri" w:hAnsi="Calibri"/>
        </w:rPr>
      </w:pPr>
      <w:r w:rsidRPr="00E82A1B">
        <w:rPr>
          <w:rFonts w:ascii="Calibri" w:hAnsi="Calibri"/>
        </w:rPr>
        <w:t xml:space="preserve">What is a testimony? A testimony is your faith journey. It's your story of how God has moved in your life. Everybody who's in Christ has a testimony. It's a story of the things that God has delivered you from. It's the things that God has brought you out of. It's the way that God has directed your life. It’s the way that God has, as the psalmist said, lifted you up out of the miry clay and put your foot on a rock. That's your testimony. You may feel like, “I don't really have a testimony,” but I can guarantee you, you probably have more of a testimony than you think you do. </w:t>
      </w:r>
    </w:p>
    <w:p w14:paraId="33B1C734" w14:textId="77777777" w:rsidR="00A83E9D" w:rsidRDefault="00A83E9D" w:rsidP="00E82A1B">
      <w:pPr>
        <w:spacing w:line="276" w:lineRule="auto"/>
        <w:rPr>
          <w:rFonts w:ascii="Calibri" w:hAnsi="Calibri"/>
        </w:rPr>
      </w:pPr>
    </w:p>
    <w:p w14:paraId="5BDE0B6B" w14:textId="493C91CA" w:rsidR="00E82A1B" w:rsidRPr="00E82A1B" w:rsidRDefault="00E82A1B" w:rsidP="00E82A1B">
      <w:pPr>
        <w:spacing w:line="276" w:lineRule="auto"/>
        <w:rPr>
          <w:rFonts w:ascii="Calibri" w:hAnsi="Calibri"/>
        </w:rPr>
      </w:pPr>
      <w:r w:rsidRPr="00E82A1B">
        <w:rPr>
          <w:rFonts w:ascii="Calibri" w:hAnsi="Calibri"/>
        </w:rPr>
        <w:t xml:space="preserve">For some of us, your testimony is being written today. You don't need to be discouraged because God is in the process of building and strengthening your testimony. </w:t>
      </w:r>
    </w:p>
    <w:p w14:paraId="7068E1EF" w14:textId="77777777" w:rsidR="00E82A1B" w:rsidRPr="00E82A1B" w:rsidRDefault="00E82A1B" w:rsidP="00E82A1B">
      <w:pPr>
        <w:spacing w:line="276" w:lineRule="auto"/>
        <w:rPr>
          <w:rFonts w:ascii="Calibri" w:hAnsi="Calibri"/>
        </w:rPr>
      </w:pPr>
    </w:p>
    <w:p w14:paraId="02B07468" w14:textId="77777777" w:rsidR="00E82A1B" w:rsidRPr="00E82A1B" w:rsidRDefault="00E82A1B" w:rsidP="00E82A1B">
      <w:pPr>
        <w:spacing w:line="276" w:lineRule="auto"/>
        <w:rPr>
          <w:rFonts w:ascii="Calibri" w:hAnsi="Calibri"/>
        </w:rPr>
      </w:pPr>
      <w:r w:rsidRPr="00E82A1B">
        <w:rPr>
          <w:rFonts w:ascii="Calibri" w:hAnsi="Calibri"/>
        </w:rPr>
        <w:lastRenderedPageBreak/>
        <w:t xml:space="preserve">Some of us have been through great addictions. You have a testimony about how the faithfulness and the goodness of God lifted you up out of the power and control of addiction, and put your foot on a rock. You have a testimony. </w:t>
      </w:r>
    </w:p>
    <w:p w14:paraId="466E6085" w14:textId="77777777" w:rsidR="00E82A1B" w:rsidRPr="00E82A1B" w:rsidRDefault="00E82A1B" w:rsidP="00E82A1B">
      <w:pPr>
        <w:spacing w:line="276" w:lineRule="auto"/>
        <w:rPr>
          <w:rFonts w:ascii="Calibri" w:hAnsi="Calibri"/>
        </w:rPr>
      </w:pPr>
    </w:p>
    <w:p w14:paraId="1379A4A4" w14:textId="5276F08F" w:rsidR="00E82A1B" w:rsidRPr="00E82A1B" w:rsidRDefault="00E82A1B" w:rsidP="00E82A1B">
      <w:pPr>
        <w:spacing w:line="276" w:lineRule="auto"/>
        <w:rPr>
          <w:rFonts w:ascii="Calibri" w:hAnsi="Calibri"/>
        </w:rPr>
      </w:pPr>
      <w:r w:rsidRPr="00E82A1B">
        <w:rPr>
          <w:rFonts w:ascii="Calibri" w:hAnsi="Calibri"/>
        </w:rPr>
        <w:t>The reason that the testimony is so important is because the testimony reminds us of the goodness and the faithfulness of God. We forget a lot of the great things that God has done in our lives. Think for just a minute about what God has brought you through, what God has brought you out of, what God is delivering you from today. Don't forget about it. I'm convinced that we have to tell oursel</w:t>
      </w:r>
      <w:r w:rsidR="00A83E9D">
        <w:rPr>
          <w:rFonts w:ascii="Calibri" w:hAnsi="Calibri"/>
        </w:rPr>
        <w:t>ves</w:t>
      </w:r>
      <w:r w:rsidRPr="00E82A1B">
        <w:rPr>
          <w:rFonts w:ascii="Calibri" w:hAnsi="Calibri"/>
        </w:rPr>
        <w:t xml:space="preserve"> </w:t>
      </w:r>
      <w:r w:rsidR="00A83E9D">
        <w:rPr>
          <w:rFonts w:ascii="Calibri" w:hAnsi="Calibri"/>
        </w:rPr>
        <w:t>our</w:t>
      </w:r>
      <w:r w:rsidRPr="00E82A1B">
        <w:rPr>
          <w:rFonts w:ascii="Calibri" w:hAnsi="Calibri"/>
        </w:rPr>
        <w:t xml:space="preserve"> testimony over and over again. Testimony ought to be shared with other people, but sometimes the greatest thing we can do is just to tell oursel</w:t>
      </w:r>
      <w:r w:rsidR="00A83E9D">
        <w:rPr>
          <w:rFonts w:ascii="Calibri" w:hAnsi="Calibri"/>
        </w:rPr>
        <w:t>ves</w:t>
      </w:r>
      <w:r w:rsidRPr="00E82A1B">
        <w:rPr>
          <w:rFonts w:ascii="Calibri" w:hAnsi="Calibri"/>
        </w:rPr>
        <w:t xml:space="preserve"> our own testimony. Because what God has done in the past is the thing that He's going to continue to do in the future – the faithfulness and the goodness of God. You have a testimony. You have a story. Don't forget it. </w:t>
      </w:r>
    </w:p>
    <w:p w14:paraId="3CADD549" w14:textId="77777777" w:rsidR="00E82A1B" w:rsidRPr="00E82A1B" w:rsidRDefault="00E82A1B" w:rsidP="00E82A1B">
      <w:pPr>
        <w:spacing w:line="276" w:lineRule="auto"/>
        <w:rPr>
          <w:rFonts w:ascii="Calibri" w:hAnsi="Calibri"/>
        </w:rPr>
      </w:pPr>
    </w:p>
    <w:p w14:paraId="73DC23B7" w14:textId="77777777" w:rsidR="00E82A1B" w:rsidRPr="00E82A1B" w:rsidRDefault="00E82A1B" w:rsidP="00E82A1B">
      <w:pPr>
        <w:spacing w:line="276" w:lineRule="auto"/>
        <w:rPr>
          <w:rFonts w:ascii="Calibri" w:hAnsi="Calibri"/>
        </w:rPr>
      </w:pPr>
      <w:r w:rsidRPr="00E82A1B">
        <w:rPr>
          <w:rFonts w:ascii="Calibri" w:hAnsi="Calibri"/>
        </w:rPr>
        <w:t xml:space="preserve">The blood of Christ is the theological foundation. That's how we're reconciled to God. The testimony is the application of the theology of what God has done for us. When you put blood and testimony together, you have power. It's awesome. </w:t>
      </w:r>
    </w:p>
    <w:p w14:paraId="5F530749" w14:textId="77777777" w:rsidR="00E82A1B" w:rsidRPr="00E82A1B" w:rsidRDefault="00E82A1B" w:rsidP="00E82A1B">
      <w:pPr>
        <w:spacing w:line="276" w:lineRule="auto"/>
        <w:rPr>
          <w:rFonts w:ascii="Calibri" w:hAnsi="Calibri"/>
        </w:rPr>
      </w:pPr>
    </w:p>
    <w:p w14:paraId="0F4B5344" w14:textId="15484F2F" w:rsidR="00E82A1B" w:rsidRPr="00E82A1B" w:rsidRDefault="00E82A1B" w:rsidP="00E82A1B">
      <w:pPr>
        <w:spacing w:line="276" w:lineRule="auto"/>
        <w:rPr>
          <w:rFonts w:ascii="Calibri" w:hAnsi="Calibri"/>
        </w:rPr>
      </w:pPr>
      <w:r w:rsidRPr="00E82A1B">
        <w:rPr>
          <w:rFonts w:ascii="Calibri" w:hAnsi="Calibri"/>
        </w:rPr>
        <w:t xml:space="preserve">You have a story. Your story might be the very thing that somebody else needs to hear. We need to be sharing our testimony more with people. Sometimes we're like, “I don't really want people at church to know that I used to struggle with this.” Because we go to church and everybody looks good, everybody smiles, brushed their hair and took a bath. </w:t>
      </w:r>
      <w:r w:rsidR="00A83E9D">
        <w:rPr>
          <w:rFonts w:ascii="Calibri" w:hAnsi="Calibri"/>
        </w:rPr>
        <w:t>“I</w:t>
      </w:r>
      <w:r w:rsidRPr="00E82A1B">
        <w:rPr>
          <w:rFonts w:ascii="Calibri" w:hAnsi="Calibri"/>
        </w:rPr>
        <w:t xml:space="preserve"> want to look like a real Christian. I want to look so holy. I want to confuse everybody.”</w:t>
      </w:r>
    </w:p>
    <w:p w14:paraId="57C5FFB7" w14:textId="77777777" w:rsidR="00E82A1B" w:rsidRPr="00E82A1B" w:rsidRDefault="00E82A1B" w:rsidP="00E82A1B">
      <w:pPr>
        <w:spacing w:line="276" w:lineRule="auto"/>
        <w:rPr>
          <w:rFonts w:ascii="Calibri" w:hAnsi="Calibri"/>
        </w:rPr>
      </w:pPr>
    </w:p>
    <w:p w14:paraId="3BD588DD" w14:textId="77777777" w:rsidR="000B7C47" w:rsidRDefault="00E82A1B" w:rsidP="00E82A1B">
      <w:pPr>
        <w:spacing w:line="276" w:lineRule="auto"/>
        <w:rPr>
          <w:rFonts w:ascii="Calibri" w:hAnsi="Calibri"/>
        </w:rPr>
      </w:pPr>
      <w:r w:rsidRPr="00E82A1B">
        <w:rPr>
          <w:rFonts w:ascii="Calibri" w:hAnsi="Calibri"/>
        </w:rPr>
        <w:t>I've led people to Christ. They've been a Christian two weeks, they come to church, they start speaking with “</w:t>
      </w:r>
      <w:proofErr w:type="spellStart"/>
      <w:r w:rsidRPr="00E82A1B">
        <w:rPr>
          <w:rFonts w:ascii="Calibri" w:hAnsi="Calibri"/>
        </w:rPr>
        <w:t>tho</w:t>
      </w:r>
      <w:proofErr w:type="spellEnd"/>
      <w:r w:rsidRPr="00E82A1B">
        <w:rPr>
          <w:rFonts w:ascii="Calibri" w:hAnsi="Calibri"/>
        </w:rPr>
        <w:t>” and “thou.” I'm like, “What is wrong with you? Give me a break.”</w:t>
      </w:r>
      <w:r w:rsidR="000B7C47">
        <w:rPr>
          <w:rFonts w:ascii="Calibri" w:hAnsi="Calibri"/>
        </w:rPr>
        <w:t xml:space="preserve"> </w:t>
      </w:r>
      <w:r w:rsidRPr="00E82A1B">
        <w:rPr>
          <w:rFonts w:ascii="Calibri" w:hAnsi="Calibri"/>
        </w:rPr>
        <w:t xml:space="preserve">That phony stuff doesn't encourage people. </w:t>
      </w:r>
    </w:p>
    <w:p w14:paraId="6373F683" w14:textId="77777777" w:rsidR="000B7C47" w:rsidRDefault="000B7C47" w:rsidP="00E82A1B">
      <w:pPr>
        <w:spacing w:line="276" w:lineRule="auto"/>
        <w:rPr>
          <w:rFonts w:ascii="Calibri" w:hAnsi="Calibri"/>
        </w:rPr>
      </w:pPr>
    </w:p>
    <w:p w14:paraId="2C15747A" w14:textId="09F05184" w:rsidR="00E82A1B" w:rsidRPr="00E82A1B" w:rsidRDefault="00E82A1B" w:rsidP="00E82A1B">
      <w:pPr>
        <w:spacing w:line="276" w:lineRule="auto"/>
        <w:rPr>
          <w:rFonts w:ascii="Calibri" w:hAnsi="Calibri"/>
        </w:rPr>
      </w:pPr>
      <w:r w:rsidRPr="00E82A1B">
        <w:rPr>
          <w:rFonts w:ascii="Calibri" w:hAnsi="Calibri"/>
        </w:rPr>
        <w:t xml:space="preserve">I'm not talking about today bragging about our sins. I'm just talking about elevating the goodness, power, and grace of God in your life. When you begin to do that, you have a story. It begins to encourage everybody else. It's powerful. It's awesome. </w:t>
      </w:r>
    </w:p>
    <w:p w14:paraId="4E2239CC" w14:textId="77777777" w:rsidR="00E82A1B" w:rsidRPr="00E82A1B" w:rsidRDefault="00E82A1B" w:rsidP="00E82A1B">
      <w:pPr>
        <w:spacing w:line="276" w:lineRule="auto"/>
        <w:rPr>
          <w:rFonts w:ascii="Calibri" w:hAnsi="Calibri"/>
        </w:rPr>
      </w:pPr>
    </w:p>
    <w:p w14:paraId="121019E9" w14:textId="77777777" w:rsidR="00E82A1B" w:rsidRPr="00E82A1B" w:rsidRDefault="00E82A1B" w:rsidP="00E82A1B">
      <w:pPr>
        <w:spacing w:line="276" w:lineRule="auto"/>
        <w:rPr>
          <w:rFonts w:ascii="Calibri" w:hAnsi="Calibri"/>
        </w:rPr>
      </w:pPr>
      <w:r w:rsidRPr="00E82A1B">
        <w:rPr>
          <w:rFonts w:ascii="Calibri" w:hAnsi="Calibri"/>
        </w:rPr>
        <w:t xml:space="preserve">How do we defeat the devil? The blood of the Lamb. The word of our testimony. </w:t>
      </w:r>
    </w:p>
    <w:p w14:paraId="0EBEA81C" w14:textId="77777777" w:rsidR="00E82A1B" w:rsidRPr="00E82A1B" w:rsidRDefault="00E82A1B" w:rsidP="00E82A1B">
      <w:pPr>
        <w:spacing w:line="276" w:lineRule="auto"/>
        <w:rPr>
          <w:rFonts w:ascii="Calibri" w:hAnsi="Calibri"/>
        </w:rPr>
      </w:pPr>
    </w:p>
    <w:p w14:paraId="4343F0F2" w14:textId="77777777" w:rsidR="00E82A1B" w:rsidRPr="00E82A1B" w:rsidRDefault="00E82A1B" w:rsidP="00E82A1B">
      <w:pPr>
        <w:spacing w:line="276" w:lineRule="auto"/>
        <w:rPr>
          <w:rFonts w:ascii="Calibri" w:hAnsi="Calibri"/>
        </w:rPr>
      </w:pPr>
      <w:r w:rsidRPr="00E82A1B">
        <w:rPr>
          <w:rFonts w:ascii="Calibri" w:hAnsi="Calibri"/>
        </w:rPr>
        <w:t xml:space="preserve">I have a great testimony about how God delivered me from a broken heart because my dad abandoned our family when I was 18 years old. I have a story. </w:t>
      </w:r>
    </w:p>
    <w:p w14:paraId="207F454A" w14:textId="77777777" w:rsidR="00E82A1B" w:rsidRPr="00E82A1B" w:rsidRDefault="00E82A1B" w:rsidP="00E82A1B">
      <w:pPr>
        <w:spacing w:line="276" w:lineRule="auto"/>
        <w:rPr>
          <w:rFonts w:ascii="Calibri" w:hAnsi="Calibri"/>
        </w:rPr>
      </w:pPr>
    </w:p>
    <w:p w14:paraId="4D91E566" w14:textId="77777777" w:rsidR="00E82A1B" w:rsidRPr="00E82A1B" w:rsidRDefault="00E82A1B" w:rsidP="00E82A1B">
      <w:pPr>
        <w:spacing w:line="276" w:lineRule="auto"/>
        <w:rPr>
          <w:rFonts w:ascii="Calibri" w:hAnsi="Calibri"/>
        </w:rPr>
      </w:pPr>
      <w:r w:rsidRPr="00E82A1B">
        <w:rPr>
          <w:rFonts w:ascii="Calibri" w:hAnsi="Calibri"/>
        </w:rPr>
        <w:lastRenderedPageBreak/>
        <w:t xml:space="preserve">You have a story. Let God use your story. If you're still struggling in the story and the story is still being written, that's alright too. God is still being faithful in and through that as well. Don't forget that. </w:t>
      </w:r>
    </w:p>
    <w:p w14:paraId="711A58C3" w14:textId="77777777" w:rsidR="00E82A1B" w:rsidRPr="00E82A1B" w:rsidRDefault="00E82A1B" w:rsidP="00E82A1B">
      <w:pPr>
        <w:spacing w:line="276" w:lineRule="auto"/>
        <w:rPr>
          <w:rFonts w:ascii="Calibri" w:hAnsi="Calibri"/>
        </w:rPr>
      </w:pPr>
    </w:p>
    <w:p w14:paraId="1ACC2176" w14:textId="77777777" w:rsidR="00E82A1B" w:rsidRPr="00E82A1B" w:rsidRDefault="00E82A1B" w:rsidP="00E82A1B">
      <w:pPr>
        <w:spacing w:line="276" w:lineRule="auto"/>
        <w:rPr>
          <w:rFonts w:ascii="Calibri" w:hAnsi="Calibri"/>
        </w:rPr>
      </w:pPr>
      <w:r w:rsidRPr="00E82A1B">
        <w:rPr>
          <w:rFonts w:ascii="Calibri" w:hAnsi="Calibri"/>
        </w:rPr>
        <w:t xml:space="preserve">We’ve been in this series of messages from Leviticus, called “Next Level.” We're taking our life to the next level this morning by remembering the blood of Jesus Christ. Jesus is to our spirit what the blood is to our body. The blood of Christ reconciles us, cleanses us, sanctifies us, and makes us victorious. We have something great to celebrate today. </w:t>
      </w:r>
    </w:p>
    <w:p w14:paraId="242C5FA5" w14:textId="77777777" w:rsidR="00E82A1B" w:rsidRPr="00E82A1B" w:rsidRDefault="00E82A1B" w:rsidP="00E82A1B">
      <w:pPr>
        <w:spacing w:line="276" w:lineRule="auto"/>
        <w:rPr>
          <w:rFonts w:ascii="Calibri" w:hAnsi="Calibri"/>
        </w:rPr>
      </w:pPr>
      <w:r w:rsidRPr="00E82A1B">
        <w:rPr>
          <w:rFonts w:ascii="Calibri" w:hAnsi="Calibri"/>
        </w:rPr>
        <w:br w:type="page"/>
      </w:r>
    </w:p>
    <w:p w14:paraId="555E041F" w14:textId="77777777" w:rsidR="00E82A1B" w:rsidRPr="00E82A1B" w:rsidRDefault="00E82A1B" w:rsidP="00E82A1B">
      <w:pPr>
        <w:spacing w:line="276" w:lineRule="auto"/>
        <w:rPr>
          <w:rFonts w:ascii="Calibri" w:hAnsi="Calibri"/>
          <w:b/>
          <w:bCs/>
          <w:sz w:val="28"/>
          <w:szCs w:val="28"/>
          <w:u w:val="single"/>
        </w:rPr>
      </w:pPr>
      <w:r w:rsidRPr="00E82A1B">
        <w:rPr>
          <w:rFonts w:ascii="Calibri" w:hAnsi="Calibri"/>
          <w:b/>
          <w:bCs/>
          <w:sz w:val="28"/>
          <w:szCs w:val="28"/>
          <w:u w:val="single"/>
        </w:rPr>
        <w:lastRenderedPageBreak/>
        <w:t>OUTLINE</w:t>
      </w:r>
    </w:p>
    <w:p w14:paraId="12D10889" w14:textId="77777777" w:rsidR="00E82A1B" w:rsidRPr="00E82A1B" w:rsidRDefault="00E82A1B" w:rsidP="00E82A1B">
      <w:pPr>
        <w:spacing w:line="276" w:lineRule="auto"/>
        <w:rPr>
          <w:rFonts w:ascii="Calibri" w:hAnsi="Calibri"/>
          <w:b/>
          <w:bCs/>
          <w:u w:val="single"/>
        </w:rPr>
      </w:pPr>
    </w:p>
    <w:p w14:paraId="78411920" w14:textId="77777777" w:rsidR="00E82A1B" w:rsidRPr="00E82A1B" w:rsidRDefault="00E82A1B" w:rsidP="00E82A1B">
      <w:pPr>
        <w:spacing w:line="276" w:lineRule="auto"/>
        <w:rPr>
          <w:rFonts w:ascii="Calibri" w:hAnsi="Calibri"/>
        </w:rPr>
      </w:pPr>
      <w:r w:rsidRPr="00E82A1B">
        <w:rPr>
          <w:rFonts w:ascii="Calibri" w:hAnsi="Calibri"/>
          <w:b/>
          <w:bCs/>
        </w:rPr>
        <w:t xml:space="preserve">1. My Physical Life Is </w:t>
      </w:r>
      <w:proofErr w:type="gramStart"/>
      <w:r w:rsidRPr="00E82A1B">
        <w:rPr>
          <w:rFonts w:ascii="Calibri" w:hAnsi="Calibri"/>
          <w:b/>
          <w:bCs/>
        </w:rPr>
        <w:t>In</w:t>
      </w:r>
      <w:proofErr w:type="gramEnd"/>
      <w:r w:rsidRPr="00E82A1B">
        <w:rPr>
          <w:rFonts w:ascii="Calibri" w:hAnsi="Calibri"/>
          <w:b/>
          <w:bCs/>
        </w:rPr>
        <w:t xml:space="preserve"> The Blood</w:t>
      </w:r>
      <w:r w:rsidRPr="00E82A1B">
        <w:rPr>
          <w:rFonts w:ascii="Calibri" w:hAnsi="Calibri"/>
          <w:b/>
          <w:bCs/>
        </w:rPr>
        <w:br/>
      </w:r>
      <w:r w:rsidRPr="00E82A1B">
        <w:rPr>
          <w:rFonts w:ascii="Calibri" w:hAnsi="Calibri"/>
        </w:rPr>
        <w:br/>
        <w:t>“Life is in the blood, and I have given you the blood of animals to sacrifice in place of your own.”</w:t>
      </w:r>
    </w:p>
    <w:p w14:paraId="746DEB04" w14:textId="77777777" w:rsidR="00E82A1B" w:rsidRPr="00E82A1B" w:rsidRDefault="00E82A1B" w:rsidP="00E82A1B">
      <w:pPr>
        <w:spacing w:line="276" w:lineRule="auto"/>
        <w:rPr>
          <w:rFonts w:ascii="Calibri" w:hAnsi="Calibri"/>
        </w:rPr>
      </w:pPr>
      <w:r w:rsidRPr="00E82A1B">
        <w:rPr>
          <w:rFonts w:ascii="Calibri" w:hAnsi="Calibri"/>
        </w:rPr>
        <w:t>Leviticus 17:11 (CSB)</w:t>
      </w:r>
    </w:p>
    <w:p w14:paraId="37DDE52D" w14:textId="77777777" w:rsidR="00E82A1B" w:rsidRPr="00E82A1B" w:rsidRDefault="00E82A1B" w:rsidP="00E82A1B">
      <w:pPr>
        <w:spacing w:line="276" w:lineRule="auto"/>
        <w:rPr>
          <w:rFonts w:ascii="Calibri" w:hAnsi="Calibri"/>
          <w:b/>
          <w:bCs/>
        </w:rPr>
      </w:pPr>
    </w:p>
    <w:p w14:paraId="56ADB867" w14:textId="77777777" w:rsidR="00E82A1B" w:rsidRPr="00E82A1B" w:rsidRDefault="00E82A1B" w:rsidP="00E82A1B">
      <w:pPr>
        <w:spacing w:line="276" w:lineRule="auto"/>
        <w:rPr>
          <w:rFonts w:ascii="Calibri" w:hAnsi="Calibri"/>
        </w:rPr>
      </w:pPr>
      <w:r w:rsidRPr="00E82A1B">
        <w:rPr>
          <w:rFonts w:ascii="Calibri" w:hAnsi="Calibri"/>
          <w:b/>
          <w:bCs/>
        </w:rPr>
        <w:t xml:space="preserve">2. My Spiritual Life Is </w:t>
      </w:r>
      <w:proofErr w:type="gramStart"/>
      <w:r w:rsidRPr="00E82A1B">
        <w:rPr>
          <w:rFonts w:ascii="Calibri" w:hAnsi="Calibri"/>
          <w:b/>
          <w:bCs/>
        </w:rPr>
        <w:t>In</w:t>
      </w:r>
      <w:proofErr w:type="gramEnd"/>
      <w:r w:rsidRPr="00E82A1B">
        <w:rPr>
          <w:rFonts w:ascii="Calibri" w:hAnsi="Calibri"/>
          <w:b/>
          <w:bCs/>
        </w:rPr>
        <w:t xml:space="preserve"> The Blood</w:t>
      </w:r>
    </w:p>
    <w:p w14:paraId="546D24D2" w14:textId="1D57315C" w:rsidR="00DE1760" w:rsidRPr="00E82A1B" w:rsidRDefault="00DE1760" w:rsidP="00DE1760">
      <w:pPr>
        <w:spacing w:line="276" w:lineRule="auto"/>
        <w:rPr>
          <w:rFonts w:ascii="Calibri" w:hAnsi="Calibri"/>
        </w:rPr>
      </w:pPr>
      <w:r>
        <w:rPr>
          <w:rFonts w:ascii="Calibri" w:hAnsi="Calibri"/>
        </w:rPr>
        <w:br/>
      </w:r>
      <w:r w:rsidRPr="00E82A1B">
        <w:rPr>
          <w:rFonts w:ascii="Calibri" w:hAnsi="Calibri"/>
        </w:rPr>
        <w:t>“Life is in the blood, and I have given you the blood of animals to sacrifice in place of your own.”</w:t>
      </w:r>
    </w:p>
    <w:p w14:paraId="7A2A7FE6" w14:textId="77777777" w:rsidR="00DE1760" w:rsidRPr="00E82A1B" w:rsidRDefault="00DE1760" w:rsidP="00DE1760">
      <w:pPr>
        <w:spacing w:line="276" w:lineRule="auto"/>
        <w:rPr>
          <w:rFonts w:ascii="Calibri" w:hAnsi="Calibri"/>
        </w:rPr>
      </w:pPr>
      <w:r w:rsidRPr="00E82A1B">
        <w:rPr>
          <w:rFonts w:ascii="Calibri" w:hAnsi="Calibri"/>
        </w:rPr>
        <w:t>Leviticus 17:11 (CSB)</w:t>
      </w:r>
    </w:p>
    <w:p w14:paraId="61882514" w14:textId="77777777" w:rsidR="00E82A1B" w:rsidRPr="00DE1760" w:rsidRDefault="00E82A1B" w:rsidP="00E82A1B">
      <w:pPr>
        <w:spacing w:line="276" w:lineRule="auto"/>
        <w:rPr>
          <w:rFonts w:ascii="Calibri" w:hAnsi="Calibri"/>
        </w:rPr>
      </w:pPr>
    </w:p>
    <w:p w14:paraId="3F034C0E" w14:textId="77777777" w:rsidR="00E82A1B" w:rsidRPr="00E82A1B" w:rsidRDefault="00E82A1B" w:rsidP="00E82A1B">
      <w:pPr>
        <w:spacing w:line="276" w:lineRule="auto"/>
        <w:rPr>
          <w:rFonts w:ascii="Calibri" w:hAnsi="Calibri"/>
        </w:rPr>
      </w:pPr>
      <w:r w:rsidRPr="00E82A1B">
        <w:rPr>
          <w:rFonts w:ascii="Calibri" w:hAnsi="Calibri"/>
          <w:i/>
          <w:iCs/>
        </w:rPr>
        <w:t>The Blood…</w:t>
      </w:r>
      <w:r w:rsidRPr="00E82A1B">
        <w:rPr>
          <w:rFonts w:ascii="Calibri" w:hAnsi="Calibri"/>
          <w:i/>
          <w:iCs/>
        </w:rPr>
        <w:br/>
      </w:r>
      <w:r w:rsidRPr="00E82A1B">
        <w:rPr>
          <w:rFonts w:ascii="Calibri" w:hAnsi="Calibri"/>
          <w:b/>
          <w:bCs/>
          <w:i/>
          <w:iCs/>
        </w:rPr>
        <w:br/>
      </w:r>
      <w:r w:rsidRPr="00E82A1B">
        <w:rPr>
          <w:rFonts w:ascii="Calibri" w:hAnsi="Calibri"/>
          <w:b/>
          <w:bCs/>
        </w:rPr>
        <w:t xml:space="preserve">A. Reconciles Me </w:t>
      </w:r>
      <w:proofErr w:type="gramStart"/>
      <w:r w:rsidRPr="00E82A1B">
        <w:rPr>
          <w:rFonts w:ascii="Calibri" w:hAnsi="Calibri"/>
          <w:b/>
          <w:bCs/>
        </w:rPr>
        <w:t>To</w:t>
      </w:r>
      <w:proofErr w:type="gramEnd"/>
      <w:r w:rsidRPr="00E82A1B">
        <w:rPr>
          <w:rFonts w:ascii="Calibri" w:hAnsi="Calibri"/>
          <w:b/>
          <w:bCs/>
        </w:rPr>
        <w:t xml:space="preserve"> God</w:t>
      </w:r>
    </w:p>
    <w:p w14:paraId="7C897C1D" w14:textId="77777777" w:rsidR="00E82A1B" w:rsidRPr="00E82A1B" w:rsidRDefault="00E82A1B" w:rsidP="00E82A1B">
      <w:pPr>
        <w:spacing w:line="276" w:lineRule="auto"/>
        <w:rPr>
          <w:rFonts w:ascii="Calibri" w:hAnsi="Calibri"/>
        </w:rPr>
      </w:pPr>
    </w:p>
    <w:p w14:paraId="416B6C3B" w14:textId="77777777" w:rsidR="00E82A1B" w:rsidRPr="00E82A1B" w:rsidRDefault="00E82A1B" w:rsidP="00E82A1B">
      <w:pPr>
        <w:spacing w:line="276" w:lineRule="auto"/>
        <w:rPr>
          <w:rFonts w:ascii="Calibri" w:hAnsi="Calibri"/>
        </w:rPr>
      </w:pPr>
      <w:r w:rsidRPr="00E82A1B">
        <w:rPr>
          <w:rFonts w:ascii="Calibri" w:hAnsi="Calibri"/>
        </w:rPr>
        <w:t>“According to the law almost everything is purified with blood, and without the shedding of blood there is no forgiveness.”</w:t>
      </w:r>
    </w:p>
    <w:p w14:paraId="5123EB79" w14:textId="77777777" w:rsidR="00E82A1B" w:rsidRPr="00E82A1B" w:rsidRDefault="00E82A1B" w:rsidP="00E82A1B">
      <w:pPr>
        <w:spacing w:line="276" w:lineRule="auto"/>
        <w:rPr>
          <w:rFonts w:ascii="Calibri" w:hAnsi="Calibri"/>
        </w:rPr>
      </w:pPr>
      <w:r w:rsidRPr="00E82A1B">
        <w:rPr>
          <w:rFonts w:ascii="Calibri" w:hAnsi="Calibri"/>
        </w:rPr>
        <w:t>Hebrews 9:22 (CSB)</w:t>
      </w:r>
    </w:p>
    <w:p w14:paraId="6A0D6B34" w14:textId="77777777" w:rsidR="00E82A1B" w:rsidRPr="00E82A1B" w:rsidRDefault="00E82A1B" w:rsidP="00E82A1B">
      <w:pPr>
        <w:spacing w:line="276" w:lineRule="auto"/>
        <w:rPr>
          <w:rFonts w:ascii="Calibri" w:hAnsi="Calibri"/>
        </w:rPr>
      </w:pPr>
    </w:p>
    <w:p w14:paraId="1FD69976" w14:textId="77777777" w:rsidR="00E82A1B" w:rsidRPr="00E82A1B" w:rsidRDefault="00E82A1B" w:rsidP="00E82A1B">
      <w:pPr>
        <w:spacing w:line="276" w:lineRule="auto"/>
        <w:rPr>
          <w:rFonts w:ascii="Calibri" w:hAnsi="Calibri"/>
        </w:rPr>
      </w:pPr>
      <w:r w:rsidRPr="00E82A1B">
        <w:rPr>
          <w:rFonts w:ascii="Calibri" w:hAnsi="Calibri"/>
        </w:rPr>
        <w:t>“God presented him as an atoning sacrifice in his blood, received through faith, to demonstrate his righteousness, because in his restraint God passed over the sins previously committed.”</w:t>
      </w:r>
    </w:p>
    <w:p w14:paraId="06CA091B" w14:textId="77777777" w:rsidR="00E82A1B" w:rsidRPr="00E82A1B" w:rsidRDefault="00E82A1B" w:rsidP="00E82A1B">
      <w:pPr>
        <w:spacing w:line="276" w:lineRule="auto"/>
        <w:rPr>
          <w:rFonts w:ascii="Calibri" w:hAnsi="Calibri"/>
        </w:rPr>
      </w:pPr>
      <w:r w:rsidRPr="00E82A1B">
        <w:rPr>
          <w:rFonts w:ascii="Calibri" w:hAnsi="Calibri"/>
        </w:rPr>
        <w:t>Romans 3:25 (CSB)</w:t>
      </w:r>
    </w:p>
    <w:p w14:paraId="0FCBFDFE" w14:textId="77777777" w:rsidR="00E82A1B" w:rsidRPr="00E82A1B" w:rsidRDefault="00E82A1B" w:rsidP="00E82A1B">
      <w:pPr>
        <w:spacing w:line="276" w:lineRule="auto"/>
        <w:rPr>
          <w:rFonts w:ascii="Calibri" w:hAnsi="Calibri"/>
          <w:b/>
          <w:bCs/>
        </w:rPr>
      </w:pPr>
    </w:p>
    <w:p w14:paraId="1FDBC10F" w14:textId="77777777" w:rsidR="00E82A1B" w:rsidRPr="00E82A1B" w:rsidRDefault="00E82A1B" w:rsidP="00E82A1B">
      <w:pPr>
        <w:spacing w:line="276" w:lineRule="auto"/>
        <w:rPr>
          <w:rFonts w:ascii="Calibri" w:hAnsi="Calibri"/>
        </w:rPr>
      </w:pPr>
      <w:r w:rsidRPr="00E82A1B">
        <w:rPr>
          <w:rFonts w:ascii="Calibri" w:hAnsi="Calibri"/>
          <w:b/>
          <w:bCs/>
        </w:rPr>
        <w:t xml:space="preserve">B. Cleanses Me </w:t>
      </w:r>
      <w:proofErr w:type="gramStart"/>
      <w:r w:rsidRPr="00E82A1B">
        <w:rPr>
          <w:rFonts w:ascii="Calibri" w:hAnsi="Calibri"/>
          <w:b/>
          <w:bCs/>
        </w:rPr>
        <w:t>From</w:t>
      </w:r>
      <w:proofErr w:type="gramEnd"/>
      <w:r w:rsidRPr="00E82A1B">
        <w:rPr>
          <w:rFonts w:ascii="Calibri" w:hAnsi="Calibri"/>
          <w:b/>
          <w:bCs/>
        </w:rPr>
        <w:t xml:space="preserve"> My Sins</w:t>
      </w:r>
    </w:p>
    <w:p w14:paraId="4C8A1060" w14:textId="77777777" w:rsidR="00E82A1B" w:rsidRPr="00E82A1B" w:rsidRDefault="00E82A1B" w:rsidP="00E82A1B">
      <w:pPr>
        <w:spacing w:line="276" w:lineRule="auto"/>
        <w:rPr>
          <w:rFonts w:ascii="Calibri" w:hAnsi="Calibri"/>
        </w:rPr>
      </w:pPr>
    </w:p>
    <w:p w14:paraId="67A307FE" w14:textId="77777777" w:rsidR="00E82A1B" w:rsidRPr="00E82A1B" w:rsidRDefault="00E82A1B" w:rsidP="00E82A1B">
      <w:pPr>
        <w:spacing w:line="276" w:lineRule="auto"/>
        <w:rPr>
          <w:rFonts w:ascii="Calibri" w:hAnsi="Calibri"/>
        </w:rPr>
      </w:pPr>
      <w:r w:rsidRPr="00E82A1B">
        <w:rPr>
          <w:rFonts w:ascii="Calibri" w:hAnsi="Calibri"/>
        </w:rPr>
        <w:t>“But if we walk in the light as He Himself is in the light, we have fellowship with one another, and the blood of Jesus His Son cleanses us from all sin.”</w:t>
      </w:r>
    </w:p>
    <w:p w14:paraId="7476824C" w14:textId="77777777" w:rsidR="00E82A1B" w:rsidRPr="00E82A1B" w:rsidRDefault="00E82A1B" w:rsidP="00E82A1B">
      <w:pPr>
        <w:spacing w:line="276" w:lineRule="auto"/>
        <w:rPr>
          <w:rFonts w:ascii="Calibri" w:hAnsi="Calibri"/>
        </w:rPr>
      </w:pPr>
      <w:r w:rsidRPr="00E82A1B">
        <w:rPr>
          <w:rFonts w:ascii="Calibri" w:hAnsi="Calibri"/>
        </w:rPr>
        <w:t>1 John 1:7 (CSB)</w:t>
      </w:r>
    </w:p>
    <w:p w14:paraId="01719473" w14:textId="77777777" w:rsidR="00E82A1B" w:rsidRPr="00E82A1B" w:rsidRDefault="00E82A1B" w:rsidP="00E82A1B">
      <w:pPr>
        <w:spacing w:line="276" w:lineRule="auto"/>
        <w:rPr>
          <w:rFonts w:ascii="Calibri" w:hAnsi="Calibri"/>
          <w:b/>
          <w:bCs/>
        </w:rPr>
      </w:pPr>
    </w:p>
    <w:p w14:paraId="7D58B68C" w14:textId="77777777" w:rsidR="00E82A1B" w:rsidRPr="00E82A1B" w:rsidRDefault="00E82A1B" w:rsidP="00E82A1B">
      <w:pPr>
        <w:spacing w:line="276" w:lineRule="auto"/>
        <w:rPr>
          <w:rFonts w:ascii="Calibri" w:hAnsi="Calibri"/>
        </w:rPr>
      </w:pPr>
      <w:r w:rsidRPr="00E82A1B">
        <w:rPr>
          <w:rFonts w:ascii="Calibri" w:hAnsi="Calibri"/>
          <w:b/>
          <w:bCs/>
        </w:rPr>
        <w:t>C. Makes Me More Like Christ</w:t>
      </w:r>
    </w:p>
    <w:p w14:paraId="4F601098" w14:textId="77777777" w:rsidR="00E82A1B" w:rsidRPr="00E82A1B" w:rsidRDefault="00E82A1B" w:rsidP="00E82A1B">
      <w:pPr>
        <w:spacing w:line="276" w:lineRule="auto"/>
        <w:rPr>
          <w:rFonts w:ascii="Calibri" w:hAnsi="Calibri"/>
        </w:rPr>
      </w:pPr>
    </w:p>
    <w:p w14:paraId="336986A3" w14:textId="77777777" w:rsidR="00E82A1B" w:rsidRPr="00E82A1B" w:rsidRDefault="00E82A1B" w:rsidP="00E82A1B">
      <w:pPr>
        <w:spacing w:line="276" w:lineRule="auto"/>
        <w:rPr>
          <w:rFonts w:ascii="Calibri" w:hAnsi="Calibri"/>
        </w:rPr>
      </w:pPr>
      <w:r w:rsidRPr="00E82A1B">
        <w:rPr>
          <w:rFonts w:ascii="Calibri" w:hAnsi="Calibri"/>
        </w:rPr>
        <w:t>“Therefore, Jesus also suffered outside the gate, so that he might sanctify the people by his own blood.”</w:t>
      </w:r>
    </w:p>
    <w:p w14:paraId="725EF8DF" w14:textId="77777777" w:rsidR="00E82A1B" w:rsidRPr="00E82A1B" w:rsidRDefault="00E82A1B" w:rsidP="00E82A1B">
      <w:pPr>
        <w:spacing w:line="276" w:lineRule="auto"/>
        <w:rPr>
          <w:rFonts w:ascii="Calibri" w:hAnsi="Calibri"/>
        </w:rPr>
      </w:pPr>
      <w:r w:rsidRPr="00E82A1B">
        <w:rPr>
          <w:rFonts w:ascii="Calibri" w:hAnsi="Calibri"/>
        </w:rPr>
        <w:t>Hebrews 13:12 (CSB)</w:t>
      </w:r>
    </w:p>
    <w:p w14:paraId="407E852A" w14:textId="77777777" w:rsidR="00E82A1B" w:rsidRPr="00E82A1B" w:rsidRDefault="00E82A1B" w:rsidP="00E82A1B">
      <w:pPr>
        <w:spacing w:line="276" w:lineRule="auto"/>
        <w:rPr>
          <w:rFonts w:ascii="Calibri" w:hAnsi="Calibri"/>
          <w:b/>
          <w:bCs/>
        </w:rPr>
      </w:pPr>
    </w:p>
    <w:p w14:paraId="50C7635D" w14:textId="77777777" w:rsidR="00E82A1B" w:rsidRPr="00E82A1B" w:rsidRDefault="00E82A1B" w:rsidP="00E82A1B">
      <w:pPr>
        <w:spacing w:line="276" w:lineRule="auto"/>
        <w:rPr>
          <w:rFonts w:ascii="Calibri" w:hAnsi="Calibri"/>
        </w:rPr>
      </w:pPr>
      <w:r w:rsidRPr="00E82A1B">
        <w:rPr>
          <w:rFonts w:ascii="Calibri" w:hAnsi="Calibri"/>
          <w:b/>
          <w:bCs/>
        </w:rPr>
        <w:t>D. Grants Me Spiritual Victory</w:t>
      </w:r>
    </w:p>
    <w:p w14:paraId="0C3BCF17" w14:textId="77777777" w:rsidR="00E82A1B" w:rsidRPr="00E82A1B" w:rsidRDefault="00E82A1B" w:rsidP="00E82A1B">
      <w:pPr>
        <w:spacing w:line="276" w:lineRule="auto"/>
        <w:rPr>
          <w:rFonts w:ascii="Calibri" w:hAnsi="Calibri"/>
        </w:rPr>
      </w:pPr>
    </w:p>
    <w:p w14:paraId="6D8452D6" w14:textId="77777777" w:rsidR="00E82A1B" w:rsidRPr="00E82A1B" w:rsidRDefault="00E82A1B" w:rsidP="00E82A1B">
      <w:pPr>
        <w:spacing w:line="276" w:lineRule="auto"/>
        <w:rPr>
          <w:rFonts w:ascii="Calibri" w:hAnsi="Calibri"/>
        </w:rPr>
      </w:pPr>
      <w:r w:rsidRPr="00E82A1B">
        <w:rPr>
          <w:rFonts w:ascii="Calibri" w:hAnsi="Calibri"/>
        </w:rPr>
        <w:t>“They conquered him by the blood of the Lamb and by the word of their testimony; for they did not love their lives to the point of death.”</w:t>
      </w:r>
    </w:p>
    <w:p w14:paraId="086ABF67" w14:textId="77777777" w:rsidR="00E82A1B" w:rsidRPr="00E82A1B" w:rsidRDefault="00E82A1B" w:rsidP="00E82A1B">
      <w:pPr>
        <w:spacing w:line="276" w:lineRule="auto"/>
        <w:rPr>
          <w:rFonts w:ascii="Calibri" w:hAnsi="Calibri"/>
        </w:rPr>
      </w:pPr>
      <w:r w:rsidRPr="00E82A1B">
        <w:rPr>
          <w:rFonts w:ascii="Calibri" w:hAnsi="Calibri"/>
        </w:rPr>
        <w:t>Revelation 12:11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D3910" w14:textId="77777777" w:rsidR="00AD4086" w:rsidRDefault="00AD4086">
      <w:r>
        <w:separator/>
      </w:r>
    </w:p>
  </w:endnote>
  <w:endnote w:type="continuationSeparator" w:id="0">
    <w:p w14:paraId="59587A36" w14:textId="77777777" w:rsidR="00AD4086" w:rsidRDefault="00AD4086">
      <w:r>
        <w:continuationSeparator/>
      </w:r>
    </w:p>
  </w:endnote>
  <w:endnote w:type="continuationNotice" w:id="1">
    <w:p w14:paraId="10A71C07" w14:textId="77777777" w:rsidR="00AD4086" w:rsidRDefault="00AD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6514" w14:textId="77777777" w:rsidR="00D3782F" w:rsidRDefault="00D37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0911EDA1" w:rsidR="000D064C" w:rsidRPr="00E001F4" w:rsidRDefault="00A11D21" w:rsidP="00A11D21">
    <w:pPr>
      <w:pStyle w:val="Footer"/>
      <w:rPr>
        <w:rFonts w:ascii="Calibri" w:hAnsi="Calibri"/>
      </w:rPr>
    </w:pPr>
    <w:r>
      <w:rPr>
        <w:rFonts w:ascii="Calibri" w:hAnsi="Calibri"/>
        <w:b/>
        <w:bCs/>
      </w:rPr>
      <w:tab/>
    </w:r>
    <w:r w:rsidR="008C0CBE">
      <w:rPr>
        <w:rFonts w:ascii="Calibri" w:hAnsi="Calibri"/>
        <w:b/>
        <w:bCs/>
      </w:rPr>
      <w:t>Next Level</w:t>
    </w:r>
    <w:r w:rsidR="000D064C" w:rsidRPr="00E001F4">
      <w:rPr>
        <w:rFonts w:ascii="Calibri" w:hAnsi="Calibri"/>
        <w:b/>
        <w:bCs/>
      </w:rPr>
      <w:t>—</w:t>
    </w:r>
    <w:r w:rsidR="00E82A1B">
      <w:rPr>
        <w:rFonts w:ascii="Calibri" w:hAnsi="Calibri"/>
        <w:b/>
        <w:bCs/>
      </w:rPr>
      <w:t>Blood Work</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75A8" w14:textId="77777777" w:rsidR="00D3782F" w:rsidRDefault="00D37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6FE8" w14:textId="77777777" w:rsidR="00AD4086" w:rsidRDefault="00AD4086">
      <w:r>
        <w:separator/>
      </w:r>
    </w:p>
  </w:footnote>
  <w:footnote w:type="continuationSeparator" w:id="0">
    <w:p w14:paraId="71281AA3" w14:textId="77777777" w:rsidR="00AD4086" w:rsidRDefault="00AD4086">
      <w:r>
        <w:continuationSeparator/>
      </w:r>
    </w:p>
  </w:footnote>
  <w:footnote w:type="continuationNotice" w:id="1">
    <w:p w14:paraId="5C47A395" w14:textId="77777777" w:rsidR="00AD4086" w:rsidRDefault="00AD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B7C47"/>
    <w:rsid w:val="000C27DD"/>
    <w:rsid w:val="000D064C"/>
    <w:rsid w:val="000D6515"/>
    <w:rsid w:val="000E5645"/>
    <w:rsid w:val="000F352B"/>
    <w:rsid w:val="000F3E99"/>
    <w:rsid w:val="000F78CC"/>
    <w:rsid w:val="00100E61"/>
    <w:rsid w:val="00101707"/>
    <w:rsid w:val="00111F35"/>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256A3"/>
    <w:rsid w:val="002358DC"/>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0016"/>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C2841"/>
    <w:rsid w:val="005D45B6"/>
    <w:rsid w:val="005E1B8C"/>
    <w:rsid w:val="005E3D64"/>
    <w:rsid w:val="005E7A87"/>
    <w:rsid w:val="0062720A"/>
    <w:rsid w:val="00631CBE"/>
    <w:rsid w:val="00652AB8"/>
    <w:rsid w:val="006652C7"/>
    <w:rsid w:val="006666D7"/>
    <w:rsid w:val="00672F9E"/>
    <w:rsid w:val="00676E96"/>
    <w:rsid w:val="006A24A7"/>
    <w:rsid w:val="006A6FCB"/>
    <w:rsid w:val="006B7422"/>
    <w:rsid w:val="006B7862"/>
    <w:rsid w:val="006C4559"/>
    <w:rsid w:val="006D24DF"/>
    <w:rsid w:val="006D3136"/>
    <w:rsid w:val="006D3F80"/>
    <w:rsid w:val="006D5364"/>
    <w:rsid w:val="006E255D"/>
    <w:rsid w:val="006E4F39"/>
    <w:rsid w:val="006E77E6"/>
    <w:rsid w:val="00702914"/>
    <w:rsid w:val="007630E7"/>
    <w:rsid w:val="00791189"/>
    <w:rsid w:val="007960BA"/>
    <w:rsid w:val="007A6325"/>
    <w:rsid w:val="007C479B"/>
    <w:rsid w:val="007C5C95"/>
    <w:rsid w:val="007D3784"/>
    <w:rsid w:val="007E1319"/>
    <w:rsid w:val="007F5E3F"/>
    <w:rsid w:val="008073BF"/>
    <w:rsid w:val="008356BD"/>
    <w:rsid w:val="0084063F"/>
    <w:rsid w:val="008471A3"/>
    <w:rsid w:val="00861BBA"/>
    <w:rsid w:val="00866B7A"/>
    <w:rsid w:val="00870C4A"/>
    <w:rsid w:val="00872B1A"/>
    <w:rsid w:val="00873D30"/>
    <w:rsid w:val="00890144"/>
    <w:rsid w:val="00894E92"/>
    <w:rsid w:val="00895E2E"/>
    <w:rsid w:val="008B653B"/>
    <w:rsid w:val="008C0CBE"/>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8A6"/>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837B0"/>
    <w:rsid w:val="00A83E9D"/>
    <w:rsid w:val="00A93495"/>
    <w:rsid w:val="00AA5ED6"/>
    <w:rsid w:val="00AB12C5"/>
    <w:rsid w:val="00AC1B83"/>
    <w:rsid w:val="00AD4086"/>
    <w:rsid w:val="00AD59D2"/>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475D"/>
    <w:rsid w:val="00BF7F06"/>
    <w:rsid w:val="00C01D01"/>
    <w:rsid w:val="00C133CA"/>
    <w:rsid w:val="00C21AF8"/>
    <w:rsid w:val="00C251B8"/>
    <w:rsid w:val="00C3572D"/>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373B7"/>
    <w:rsid w:val="00D3782F"/>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176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60</TotalTime>
  <Pages>14</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10</cp:revision>
  <cp:lastPrinted>2023-01-17T21:10:00Z</cp:lastPrinted>
  <dcterms:created xsi:type="dcterms:W3CDTF">2023-03-12T05:08:00Z</dcterms:created>
  <dcterms:modified xsi:type="dcterms:W3CDTF">2023-03-16T18:38:00Z</dcterms:modified>
  <cp:category/>
</cp:coreProperties>
</file>